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7BB" w:rsidRPr="000D62A5" w:rsidRDefault="00E557BB" w:rsidP="00E557BB">
      <w:pPr>
        <w:jc w:val="center"/>
        <w:rPr>
          <w:b/>
          <w:color w:val="0070C0"/>
        </w:rPr>
      </w:pPr>
    </w:p>
    <w:p w:rsidR="00E557BB" w:rsidRPr="000D62A5" w:rsidRDefault="00E557BB" w:rsidP="00E557BB">
      <w:pPr>
        <w:spacing w:line="360" w:lineRule="auto"/>
        <w:rPr>
          <w:color w:val="0070C0"/>
        </w:rPr>
      </w:pPr>
    </w:p>
    <w:p w:rsidR="00E557BB" w:rsidRPr="000D62A5" w:rsidRDefault="00E557BB" w:rsidP="00DC570A">
      <w:pPr>
        <w:pStyle w:val="Nagwek1"/>
        <w:jc w:val="center"/>
        <w:rPr>
          <w:rFonts w:ascii="Times New Roman" w:hAnsi="Times New Roman" w:cs="Times New Roman"/>
          <w:sz w:val="28"/>
          <w:szCs w:val="28"/>
        </w:rPr>
      </w:pPr>
      <w:r w:rsidRPr="000D62A5">
        <w:rPr>
          <w:rFonts w:ascii="Times New Roman" w:hAnsi="Times New Roman" w:cs="Times New Roman"/>
          <w:sz w:val="28"/>
          <w:szCs w:val="28"/>
        </w:rPr>
        <w:t>DOKUMENTACJA PRZETARGOWA</w:t>
      </w:r>
    </w:p>
    <w:p w:rsidR="00E557BB" w:rsidRPr="000D62A5" w:rsidRDefault="00E557BB" w:rsidP="00E557BB">
      <w:pPr>
        <w:tabs>
          <w:tab w:val="left" w:pos="3868"/>
        </w:tabs>
        <w:jc w:val="both"/>
        <w:rPr>
          <w:b/>
          <w:sz w:val="36"/>
        </w:rPr>
      </w:pPr>
      <w:r w:rsidRPr="000D62A5">
        <w:rPr>
          <w:b/>
          <w:sz w:val="36"/>
        </w:rPr>
        <w:t xml:space="preserve">   </w:t>
      </w:r>
      <w:r w:rsidRPr="000D62A5">
        <w:rPr>
          <w:b/>
          <w:sz w:val="36"/>
        </w:rPr>
        <w:tab/>
      </w:r>
    </w:p>
    <w:p w:rsidR="00E557BB" w:rsidRPr="000D62A5" w:rsidRDefault="00E557BB" w:rsidP="00E557BB">
      <w:pPr>
        <w:jc w:val="both"/>
        <w:rPr>
          <w:sz w:val="28"/>
        </w:rPr>
      </w:pPr>
      <w:r w:rsidRPr="000D62A5">
        <w:rPr>
          <w:sz w:val="28"/>
        </w:rPr>
        <w:t xml:space="preserve">Nazwa zamówienia:  </w:t>
      </w:r>
    </w:p>
    <w:p w:rsidR="00E557BB" w:rsidRPr="000D62A5" w:rsidRDefault="00E557BB" w:rsidP="00E557BB">
      <w:pPr>
        <w:pStyle w:val="Tekstpodstawowywcity"/>
        <w:tabs>
          <w:tab w:val="left" w:pos="4353"/>
        </w:tabs>
        <w:rPr>
          <w:b/>
          <w:i/>
          <w:color w:val="0070C0"/>
        </w:rPr>
      </w:pPr>
      <w:r w:rsidRPr="000D62A5">
        <w:rPr>
          <w:b/>
          <w:i/>
          <w:color w:val="0070C0"/>
        </w:rPr>
        <w:tab/>
      </w:r>
    </w:p>
    <w:p w:rsidR="00E557BB" w:rsidRPr="00150FC6" w:rsidRDefault="00150FC6" w:rsidP="00E557BB">
      <w:pPr>
        <w:pStyle w:val="Nagwek3"/>
        <w:keepNext w:val="0"/>
        <w:widowControl w:val="0"/>
        <w:tabs>
          <w:tab w:val="left" w:pos="1701"/>
        </w:tabs>
        <w:jc w:val="center"/>
        <w:rPr>
          <w:rStyle w:val="Pogrubienie"/>
          <w:rFonts w:ascii="Times New Roman" w:hAnsi="Times New Roman" w:cs="Times New Roman"/>
          <w:b/>
          <w:bCs/>
          <w:sz w:val="28"/>
          <w:szCs w:val="28"/>
        </w:rPr>
      </w:pPr>
      <w:r w:rsidRPr="00150FC6">
        <w:rPr>
          <w:rFonts w:ascii="Times New Roman" w:hAnsi="Times New Roman" w:cs="Times New Roman"/>
          <w:sz w:val="28"/>
          <w:szCs w:val="28"/>
        </w:rPr>
        <w:t xml:space="preserve"> „OPRACOWANIE DOKUMENTACJI TECHNICZNEJ PRZEBUDOWY  </w:t>
      </w:r>
      <w:r w:rsidR="00420C81">
        <w:rPr>
          <w:rFonts w:ascii="Times New Roman" w:hAnsi="Times New Roman" w:cs="Times New Roman"/>
          <w:sz w:val="28"/>
          <w:szCs w:val="28"/>
        </w:rPr>
        <w:t xml:space="preserve">CZĘŚCI </w:t>
      </w:r>
      <w:r w:rsidRPr="00150FC6">
        <w:rPr>
          <w:rFonts w:ascii="Times New Roman" w:hAnsi="Times New Roman" w:cs="Times New Roman"/>
          <w:sz w:val="28"/>
          <w:szCs w:val="28"/>
        </w:rPr>
        <w:t>TARGOWISKA MIEJSKIEGO”</w:t>
      </w:r>
    </w:p>
    <w:p w:rsidR="00E557BB" w:rsidRPr="00150FC6" w:rsidRDefault="00E557BB" w:rsidP="00150FC6">
      <w:pPr>
        <w:pStyle w:val="Tekstpodstawowywcity"/>
        <w:ind w:left="0"/>
        <w:rPr>
          <w:b/>
          <w:i/>
          <w:color w:val="0070C0"/>
        </w:rPr>
      </w:pPr>
    </w:p>
    <w:p w:rsidR="00E557BB" w:rsidRPr="000D62A5" w:rsidRDefault="00E557BB" w:rsidP="00E557BB">
      <w:pPr>
        <w:pStyle w:val="Tekstpodstawowywcity"/>
        <w:jc w:val="center"/>
        <w:rPr>
          <w:i/>
          <w:color w:val="0070C0"/>
          <w:u w:val="single"/>
        </w:rPr>
      </w:pPr>
    </w:p>
    <w:p w:rsidR="00E557BB" w:rsidRPr="002432A4" w:rsidRDefault="00E557BB" w:rsidP="00E557BB">
      <w:pPr>
        <w:pStyle w:val="Tekstpodstawowywcity"/>
        <w:rPr>
          <w:b/>
          <w:i/>
          <w:sz w:val="28"/>
          <w:szCs w:val="28"/>
          <w:u w:val="single"/>
        </w:rPr>
      </w:pPr>
      <w:r w:rsidRPr="002432A4">
        <w:rPr>
          <w:b/>
          <w:i/>
          <w:sz w:val="28"/>
          <w:szCs w:val="28"/>
        </w:rPr>
        <w:t xml:space="preserve">                           </w:t>
      </w:r>
      <w:r w:rsidRPr="002432A4">
        <w:rPr>
          <w:b/>
          <w:i/>
          <w:sz w:val="28"/>
          <w:szCs w:val="28"/>
          <w:u w:val="single"/>
        </w:rPr>
        <w:t xml:space="preserve">w postępowaniu w trybie określonym </w:t>
      </w:r>
    </w:p>
    <w:p w:rsidR="00E557BB" w:rsidRPr="002432A4" w:rsidRDefault="00E557BB" w:rsidP="00E557BB">
      <w:pPr>
        <w:pStyle w:val="Tekstpodstawowywcity"/>
        <w:rPr>
          <w:b/>
          <w:i/>
          <w:sz w:val="28"/>
          <w:szCs w:val="28"/>
        </w:rPr>
      </w:pPr>
      <w:r w:rsidRPr="002432A4">
        <w:rPr>
          <w:b/>
          <w:i/>
          <w:sz w:val="28"/>
          <w:szCs w:val="28"/>
        </w:rPr>
        <w:t xml:space="preserve">                              </w:t>
      </w:r>
      <w:r w:rsidRPr="002432A4">
        <w:rPr>
          <w:b/>
          <w:i/>
          <w:sz w:val="28"/>
          <w:szCs w:val="28"/>
          <w:u w:val="single"/>
        </w:rPr>
        <w:t xml:space="preserve"> przepisami </w:t>
      </w:r>
      <w:r w:rsidR="00660B2E" w:rsidRPr="002432A4">
        <w:rPr>
          <w:b/>
          <w:i/>
          <w:sz w:val="28"/>
          <w:szCs w:val="28"/>
          <w:u w:val="single"/>
        </w:rPr>
        <w:t>K</w:t>
      </w:r>
      <w:r w:rsidRPr="002432A4">
        <w:rPr>
          <w:b/>
          <w:i/>
          <w:sz w:val="28"/>
          <w:szCs w:val="28"/>
          <w:u w:val="single"/>
        </w:rPr>
        <w:t xml:space="preserve">odeksu </w:t>
      </w:r>
      <w:r w:rsidR="00660B2E" w:rsidRPr="002432A4">
        <w:rPr>
          <w:b/>
          <w:i/>
          <w:sz w:val="28"/>
          <w:szCs w:val="28"/>
          <w:u w:val="single"/>
        </w:rPr>
        <w:t>C</w:t>
      </w:r>
      <w:r w:rsidRPr="002432A4">
        <w:rPr>
          <w:b/>
          <w:i/>
          <w:sz w:val="28"/>
          <w:szCs w:val="28"/>
          <w:u w:val="single"/>
        </w:rPr>
        <w:t xml:space="preserve">ywilnego </w:t>
      </w:r>
    </w:p>
    <w:p w:rsidR="001C441D" w:rsidRPr="00140105" w:rsidRDefault="00E557BB" w:rsidP="001C441D">
      <w:pPr>
        <w:pStyle w:val="Tekstpodstawowywcity"/>
        <w:rPr>
          <w:rFonts w:asciiTheme="majorHAnsi" w:hAnsiTheme="majorHAnsi"/>
          <w:b/>
          <w:i/>
        </w:rPr>
      </w:pPr>
      <w:r w:rsidRPr="000D62A5">
        <w:rPr>
          <w:b/>
          <w:color w:val="0070C0"/>
          <w:sz w:val="36"/>
        </w:rPr>
        <w:tab/>
      </w:r>
      <w:r w:rsidR="001C441D" w:rsidRPr="00140105">
        <w:rPr>
          <w:rFonts w:asciiTheme="majorHAnsi" w:hAnsiTheme="majorHAnsi"/>
          <w:b/>
        </w:rPr>
        <w:t xml:space="preserve">wspólny słownik zamówień (CPV) - </w:t>
      </w:r>
    </w:p>
    <w:p w:rsidR="00E557BB" w:rsidRPr="000D62A5" w:rsidRDefault="00E557BB" w:rsidP="00E557BB">
      <w:pPr>
        <w:jc w:val="both"/>
        <w:rPr>
          <w:b/>
          <w:color w:val="0070C0"/>
          <w:sz w:val="36"/>
        </w:rPr>
      </w:pPr>
      <w:r w:rsidRPr="000D62A5">
        <w:rPr>
          <w:b/>
          <w:color w:val="0070C0"/>
          <w:sz w:val="36"/>
        </w:rPr>
        <w:tab/>
      </w:r>
    </w:p>
    <w:p w:rsidR="00E557BB" w:rsidRPr="000D62A5" w:rsidRDefault="00E557BB" w:rsidP="00E557BB">
      <w:pPr>
        <w:jc w:val="both"/>
        <w:rPr>
          <w:color w:val="0070C0"/>
          <w:sz w:val="28"/>
        </w:rPr>
      </w:pPr>
    </w:p>
    <w:p w:rsidR="00E557BB" w:rsidRPr="002432A4" w:rsidRDefault="00E557BB" w:rsidP="00E557BB">
      <w:pPr>
        <w:jc w:val="both"/>
        <w:rPr>
          <w:sz w:val="28"/>
        </w:rPr>
      </w:pPr>
      <w:r w:rsidRPr="002432A4">
        <w:rPr>
          <w:sz w:val="28"/>
        </w:rPr>
        <w:t>Zamawiający :</w:t>
      </w:r>
    </w:p>
    <w:p w:rsidR="00E557BB" w:rsidRPr="002432A4" w:rsidRDefault="00E557BB" w:rsidP="00E557BB">
      <w:pPr>
        <w:ind w:left="1416" w:firstLine="708"/>
        <w:rPr>
          <w:b/>
          <w:sz w:val="28"/>
          <w:szCs w:val="28"/>
        </w:rPr>
      </w:pPr>
      <w:r w:rsidRPr="002432A4">
        <w:rPr>
          <w:b/>
          <w:sz w:val="28"/>
          <w:szCs w:val="28"/>
        </w:rPr>
        <w:t>Gmina Miejska Giżycko</w:t>
      </w:r>
    </w:p>
    <w:p w:rsidR="00E557BB" w:rsidRPr="002432A4" w:rsidRDefault="00DC570A" w:rsidP="00E557BB">
      <w:pPr>
        <w:ind w:left="1416" w:firstLine="708"/>
        <w:rPr>
          <w:b/>
          <w:sz w:val="28"/>
          <w:szCs w:val="28"/>
        </w:rPr>
      </w:pPr>
      <w:r w:rsidRPr="002432A4">
        <w:rPr>
          <w:b/>
          <w:sz w:val="28"/>
          <w:szCs w:val="28"/>
        </w:rPr>
        <w:t xml:space="preserve"> </w:t>
      </w:r>
      <w:r w:rsidR="00E557BB" w:rsidRPr="002432A4">
        <w:rPr>
          <w:b/>
          <w:sz w:val="28"/>
          <w:szCs w:val="28"/>
        </w:rPr>
        <w:t>al. 1 Maja 14</w:t>
      </w:r>
    </w:p>
    <w:p w:rsidR="00E557BB" w:rsidRPr="002432A4" w:rsidRDefault="00DC570A" w:rsidP="00E557BB">
      <w:pPr>
        <w:ind w:left="1416" w:firstLine="708"/>
        <w:rPr>
          <w:b/>
          <w:sz w:val="28"/>
          <w:szCs w:val="28"/>
        </w:rPr>
      </w:pPr>
      <w:r w:rsidRPr="002432A4">
        <w:rPr>
          <w:b/>
          <w:sz w:val="28"/>
          <w:szCs w:val="28"/>
        </w:rPr>
        <w:t xml:space="preserve"> </w:t>
      </w:r>
      <w:r w:rsidR="00E557BB" w:rsidRPr="002432A4">
        <w:rPr>
          <w:b/>
          <w:sz w:val="28"/>
          <w:szCs w:val="28"/>
        </w:rPr>
        <w:t>11-500 Giżycko</w:t>
      </w:r>
    </w:p>
    <w:p w:rsidR="00E557BB" w:rsidRPr="002432A4" w:rsidRDefault="00E557BB" w:rsidP="00E557BB">
      <w:pPr>
        <w:pStyle w:val="Nagwek"/>
        <w:rPr>
          <w:b/>
          <w:sz w:val="28"/>
          <w:szCs w:val="28"/>
        </w:rPr>
      </w:pPr>
      <w:r w:rsidRPr="002432A4">
        <w:rPr>
          <w:b/>
          <w:sz w:val="28"/>
          <w:szCs w:val="28"/>
        </w:rPr>
        <w:t xml:space="preserve">                         </w:t>
      </w:r>
      <w:r w:rsidR="00DC570A" w:rsidRPr="002432A4">
        <w:rPr>
          <w:b/>
          <w:sz w:val="28"/>
          <w:szCs w:val="28"/>
        </w:rPr>
        <w:t xml:space="preserve">      </w:t>
      </w:r>
      <w:r w:rsidR="0032371A" w:rsidRPr="002432A4">
        <w:rPr>
          <w:b/>
          <w:sz w:val="28"/>
          <w:szCs w:val="28"/>
        </w:rPr>
        <w:t xml:space="preserve"> </w:t>
      </w:r>
    </w:p>
    <w:p w:rsidR="00E557BB" w:rsidRPr="002432A4" w:rsidRDefault="00E557BB" w:rsidP="00E557BB">
      <w:pPr>
        <w:jc w:val="both"/>
        <w:rPr>
          <w:b/>
          <w:sz w:val="48"/>
        </w:rPr>
      </w:pPr>
    </w:p>
    <w:p w:rsidR="00E557BB" w:rsidRPr="002432A4" w:rsidRDefault="00E557BB" w:rsidP="00E557BB">
      <w:pPr>
        <w:jc w:val="both"/>
        <w:rPr>
          <w:b/>
          <w:sz w:val="48"/>
        </w:rPr>
      </w:pPr>
    </w:p>
    <w:p w:rsidR="00E557BB" w:rsidRPr="002432A4" w:rsidRDefault="00DC570A" w:rsidP="00E557BB">
      <w:pPr>
        <w:rPr>
          <w:b/>
          <w:sz w:val="28"/>
        </w:rPr>
      </w:pPr>
      <w:r w:rsidRPr="002432A4">
        <w:rPr>
          <w:sz w:val="48"/>
        </w:rPr>
        <w:t xml:space="preserve">        </w:t>
      </w:r>
      <w:r w:rsidR="00E557BB" w:rsidRPr="002432A4">
        <w:rPr>
          <w:sz w:val="48"/>
        </w:rPr>
        <w:t xml:space="preserve">                                            </w:t>
      </w:r>
      <w:r w:rsidR="00E557BB" w:rsidRPr="002432A4">
        <w:rPr>
          <w:b/>
          <w:sz w:val="28"/>
        </w:rPr>
        <w:t>ZAMAWIAJĄCY:</w:t>
      </w:r>
    </w:p>
    <w:p w:rsidR="00E557BB" w:rsidRPr="002432A4" w:rsidRDefault="00E557BB" w:rsidP="00E557BB">
      <w:pPr>
        <w:rPr>
          <w:b/>
          <w:sz w:val="28"/>
        </w:rPr>
      </w:pPr>
      <w:r w:rsidRPr="002432A4">
        <w:rPr>
          <w:b/>
          <w:sz w:val="28"/>
        </w:rPr>
        <w:t xml:space="preserve">                                                                                    </w:t>
      </w:r>
    </w:p>
    <w:p w:rsidR="00E557BB" w:rsidRPr="002432A4" w:rsidRDefault="00E557BB" w:rsidP="00E557BB">
      <w:pPr>
        <w:jc w:val="both"/>
        <w:rPr>
          <w:sz w:val="28"/>
        </w:rPr>
      </w:pPr>
      <w:r w:rsidRPr="002432A4">
        <w:rPr>
          <w:sz w:val="28"/>
        </w:rPr>
        <w:t xml:space="preserve">                                                                                ……………………………….</w:t>
      </w:r>
    </w:p>
    <w:p w:rsidR="00E557BB" w:rsidRPr="002432A4" w:rsidRDefault="00E557BB" w:rsidP="00E557BB">
      <w:pPr>
        <w:jc w:val="both"/>
        <w:rPr>
          <w:b/>
          <w:sz w:val="28"/>
        </w:rPr>
      </w:pPr>
    </w:p>
    <w:p w:rsidR="00E557BB" w:rsidRPr="002432A4" w:rsidRDefault="00E557BB" w:rsidP="00E557BB">
      <w:pPr>
        <w:jc w:val="both"/>
        <w:rPr>
          <w:sz w:val="28"/>
        </w:rPr>
      </w:pPr>
      <w:r w:rsidRPr="002432A4">
        <w:rPr>
          <w:sz w:val="28"/>
        </w:rPr>
        <w:tab/>
      </w:r>
      <w:r w:rsidRPr="002432A4">
        <w:rPr>
          <w:sz w:val="28"/>
        </w:rPr>
        <w:tab/>
      </w:r>
      <w:r w:rsidRPr="002432A4">
        <w:rPr>
          <w:sz w:val="28"/>
        </w:rPr>
        <w:tab/>
      </w:r>
      <w:r w:rsidRPr="002432A4">
        <w:rPr>
          <w:sz w:val="28"/>
        </w:rPr>
        <w:tab/>
        <w:t xml:space="preserve"> </w:t>
      </w:r>
    </w:p>
    <w:p w:rsidR="00660B2E" w:rsidRPr="002432A4" w:rsidRDefault="00E557BB" w:rsidP="00E557BB">
      <w:pPr>
        <w:autoSpaceDE w:val="0"/>
        <w:autoSpaceDN w:val="0"/>
        <w:adjustRightInd w:val="0"/>
        <w:spacing w:line="360" w:lineRule="auto"/>
        <w:rPr>
          <w:sz w:val="28"/>
        </w:rPr>
      </w:pPr>
      <w:r w:rsidRPr="002432A4">
        <w:rPr>
          <w:sz w:val="28"/>
        </w:rPr>
        <w:t xml:space="preserve">                                </w:t>
      </w:r>
    </w:p>
    <w:p w:rsidR="00E557BB" w:rsidRPr="002432A4" w:rsidRDefault="00E557BB" w:rsidP="00660B2E">
      <w:pPr>
        <w:autoSpaceDE w:val="0"/>
        <w:autoSpaceDN w:val="0"/>
        <w:adjustRightInd w:val="0"/>
        <w:spacing w:line="360" w:lineRule="auto"/>
        <w:ind w:left="2124" w:firstLine="708"/>
      </w:pPr>
      <w:r w:rsidRPr="002432A4">
        <w:rPr>
          <w:sz w:val="28"/>
        </w:rPr>
        <w:t xml:space="preserve">   </w:t>
      </w:r>
      <w:r w:rsidR="002432A4">
        <w:t>Giżycko, dnia  2</w:t>
      </w:r>
      <w:r w:rsidR="00781B99">
        <w:t>9</w:t>
      </w:r>
      <w:r w:rsidR="002432A4">
        <w:t>.02</w:t>
      </w:r>
      <w:r w:rsidR="00F063E5" w:rsidRPr="002432A4">
        <w:t>.</w:t>
      </w:r>
      <w:r w:rsidR="002432A4">
        <w:t xml:space="preserve"> 2012</w:t>
      </w:r>
      <w:r w:rsidRPr="002432A4">
        <w:t xml:space="preserve"> r.</w:t>
      </w:r>
    </w:p>
    <w:p w:rsidR="00984C05" w:rsidRDefault="00984C05" w:rsidP="00660B2E">
      <w:pPr>
        <w:autoSpaceDE w:val="0"/>
        <w:autoSpaceDN w:val="0"/>
        <w:adjustRightInd w:val="0"/>
        <w:spacing w:line="360" w:lineRule="auto"/>
        <w:ind w:left="2124" w:firstLine="708"/>
        <w:rPr>
          <w:color w:val="0070C0"/>
        </w:rPr>
      </w:pPr>
    </w:p>
    <w:p w:rsidR="002432A4" w:rsidRDefault="002432A4" w:rsidP="00660B2E">
      <w:pPr>
        <w:autoSpaceDE w:val="0"/>
        <w:autoSpaceDN w:val="0"/>
        <w:adjustRightInd w:val="0"/>
        <w:spacing w:line="360" w:lineRule="auto"/>
        <w:ind w:left="2124" w:firstLine="708"/>
        <w:rPr>
          <w:color w:val="0070C0"/>
        </w:rPr>
      </w:pPr>
    </w:p>
    <w:p w:rsidR="002432A4" w:rsidRDefault="002432A4" w:rsidP="00660B2E">
      <w:pPr>
        <w:autoSpaceDE w:val="0"/>
        <w:autoSpaceDN w:val="0"/>
        <w:adjustRightInd w:val="0"/>
        <w:spacing w:line="360" w:lineRule="auto"/>
        <w:ind w:left="2124" w:firstLine="708"/>
        <w:rPr>
          <w:color w:val="0070C0"/>
        </w:rPr>
      </w:pPr>
    </w:p>
    <w:p w:rsidR="002432A4" w:rsidRDefault="002432A4" w:rsidP="00660B2E">
      <w:pPr>
        <w:autoSpaceDE w:val="0"/>
        <w:autoSpaceDN w:val="0"/>
        <w:adjustRightInd w:val="0"/>
        <w:spacing w:line="360" w:lineRule="auto"/>
        <w:ind w:left="2124" w:firstLine="708"/>
        <w:rPr>
          <w:color w:val="0070C0"/>
        </w:rPr>
      </w:pPr>
    </w:p>
    <w:p w:rsidR="002432A4" w:rsidRDefault="002432A4" w:rsidP="00660B2E">
      <w:pPr>
        <w:autoSpaceDE w:val="0"/>
        <w:autoSpaceDN w:val="0"/>
        <w:adjustRightInd w:val="0"/>
        <w:spacing w:line="360" w:lineRule="auto"/>
        <w:ind w:left="2124" w:firstLine="708"/>
        <w:rPr>
          <w:color w:val="0070C0"/>
        </w:rPr>
      </w:pPr>
    </w:p>
    <w:p w:rsidR="00706EB9" w:rsidRPr="000D62A5" w:rsidRDefault="00706EB9" w:rsidP="00660B2E">
      <w:pPr>
        <w:autoSpaceDE w:val="0"/>
        <w:autoSpaceDN w:val="0"/>
        <w:adjustRightInd w:val="0"/>
        <w:spacing w:line="360" w:lineRule="auto"/>
        <w:ind w:left="2124" w:firstLine="708"/>
        <w:rPr>
          <w:color w:val="0070C0"/>
        </w:rPr>
      </w:pPr>
    </w:p>
    <w:p w:rsidR="00E557BB" w:rsidRPr="002432A4" w:rsidRDefault="00E557BB" w:rsidP="00B26826">
      <w:pPr>
        <w:pStyle w:val="Nagwek2"/>
        <w:keepNext w:val="0"/>
        <w:numPr>
          <w:ilvl w:val="1"/>
          <w:numId w:val="4"/>
        </w:numPr>
        <w:tabs>
          <w:tab w:val="clear" w:pos="349"/>
          <w:tab w:val="left" w:pos="709"/>
        </w:tabs>
        <w:suppressAutoHyphens w:val="0"/>
        <w:ind w:left="0"/>
        <w:jc w:val="both"/>
        <w:rPr>
          <w:szCs w:val="24"/>
        </w:rPr>
      </w:pPr>
      <w:r w:rsidRPr="002432A4">
        <w:rPr>
          <w:szCs w:val="24"/>
        </w:rPr>
        <w:lastRenderedPageBreak/>
        <w:t>INFORMACJE WPROWADZAJĄCE</w:t>
      </w:r>
    </w:p>
    <w:p w:rsidR="00E557BB" w:rsidRPr="00704973" w:rsidRDefault="00E557BB" w:rsidP="00B26826">
      <w:pPr>
        <w:pStyle w:val="Nagwek3"/>
        <w:keepNext w:val="0"/>
        <w:widowControl w:val="0"/>
        <w:numPr>
          <w:ilvl w:val="2"/>
          <w:numId w:val="4"/>
        </w:numPr>
        <w:tabs>
          <w:tab w:val="clear" w:pos="432"/>
          <w:tab w:val="num" w:pos="142"/>
        </w:tabs>
        <w:spacing w:before="120" w:after="120"/>
        <w:ind w:left="426" w:hanging="426"/>
        <w:jc w:val="both"/>
        <w:rPr>
          <w:rFonts w:ascii="Times New Roman" w:hAnsi="Times New Roman" w:cs="Times New Roman"/>
          <w:b w:val="0"/>
          <w:i/>
          <w:sz w:val="24"/>
          <w:szCs w:val="24"/>
        </w:rPr>
      </w:pPr>
      <w:r w:rsidRPr="002432A4">
        <w:rPr>
          <w:rFonts w:ascii="Times New Roman" w:hAnsi="Times New Roman" w:cs="Times New Roman"/>
          <w:b w:val="0"/>
          <w:sz w:val="24"/>
          <w:szCs w:val="24"/>
        </w:rPr>
        <w:t xml:space="preserve">Gmina Miejska Giżycko, al. 1 Maja 14, 11 – 500 Giżycko, zaprasza do składania ofert   </w:t>
      </w:r>
      <w:r w:rsidRPr="00704973">
        <w:rPr>
          <w:rFonts w:ascii="Times New Roman" w:hAnsi="Times New Roman" w:cs="Times New Roman"/>
          <w:b w:val="0"/>
          <w:sz w:val="24"/>
          <w:szCs w:val="24"/>
        </w:rPr>
        <w:t xml:space="preserve">w przetargu pisemnym w trybie określonym przepisami </w:t>
      </w:r>
      <w:r w:rsidR="00660B2E" w:rsidRPr="00704973">
        <w:rPr>
          <w:rFonts w:ascii="Times New Roman" w:hAnsi="Times New Roman" w:cs="Times New Roman"/>
          <w:b w:val="0"/>
          <w:sz w:val="24"/>
          <w:szCs w:val="24"/>
        </w:rPr>
        <w:t>K</w:t>
      </w:r>
      <w:r w:rsidRPr="00704973">
        <w:rPr>
          <w:rFonts w:ascii="Times New Roman" w:hAnsi="Times New Roman" w:cs="Times New Roman"/>
          <w:b w:val="0"/>
          <w:sz w:val="24"/>
          <w:szCs w:val="24"/>
        </w:rPr>
        <w:t xml:space="preserve">odeksu </w:t>
      </w:r>
      <w:r w:rsidR="00660B2E" w:rsidRPr="00704973">
        <w:rPr>
          <w:rFonts w:ascii="Times New Roman" w:hAnsi="Times New Roman" w:cs="Times New Roman"/>
          <w:b w:val="0"/>
          <w:sz w:val="24"/>
          <w:szCs w:val="24"/>
        </w:rPr>
        <w:t>C</w:t>
      </w:r>
      <w:r w:rsidRPr="00704973">
        <w:rPr>
          <w:rFonts w:ascii="Times New Roman" w:hAnsi="Times New Roman" w:cs="Times New Roman"/>
          <w:b w:val="0"/>
          <w:sz w:val="24"/>
          <w:szCs w:val="24"/>
        </w:rPr>
        <w:t>ywilnego.</w:t>
      </w:r>
    </w:p>
    <w:p w:rsidR="00420C81" w:rsidRDefault="00E557BB" w:rsidP="00420C81">
      <w:pPr>
        <w:ind w:firstLine="426"/>
        <w:jc w:val="both"/>
      </w:pPr>
      <w:r w:rsidRPr="00704973">
        <w:t>Przedmiotem postępowania jest udzieleni</w:t>
      </w:r>
      <w:r w:rsidR="002432A4" w:rsidRPr="00704973">
        <w:t xml:space="preserve">e zamówienia na wykonanie </w:t>
      </w:r>
      <w:r w:rsidRPr="00704973">
        <w:t xml:space="preserve"> </w:t>
      </w:r>
      <w:r w:rsidR="00704973">
        <w:t xml:space="preserve">dokumentacji projektowo – kosztowej </w:t>
      </w:r>
      <w:r w:rsidR="002432A4" w:rsidRPr="00704973">
        <w:t xml:space="preserve"> przebudowy</w:t>
      </w:r>
      <w:r w:rsidR="00420C81">
        <w:t xml:space="preserve"> części </w:t>
      </w:r>
      <w:r w:rsidR="002432A4" w:rsidRPr="00704973">
        <w:t xml:space="preserve"> targowiska</w:t>
      </w:r>
      <w:r w:rsidR="009408A1" w:rsidRPr="00704973">
        <w:t xml:space="preserve"> miejskiego w Giżycku w zakresie</w:t>
      </w:r>
      <w:r w:rsidR="00420C81">
        <w:t xml:space="preserve"> wyodrębnienia  ciągów pieszych, dróg dojazdowych z wyposażeniem w odwodnienie, oświetlenie i zdrój uliczny</w:t>
      </w:r>
      <w:r w:rsidR="00F7017B" w:rsidRPr="00F7017B">
        <w:t xml:space="preserve"> </w:t>
      </w:r>
      <w:r w:rsidR="00F7017B">
        <w:t>oraz zadaszonych stanowisk handlowych typu lekkiego</w:t>
      </w:r>
      <w:r w:rsidR="00420C81">
        <w:t xml:space="preserve"> – zgodnie z założeniami Działania „Podstawowe usługi dla gospodarki i ludności wiejskiej”  w ramach „Programu Rozwoju Obszarów Wiejskich na lata 2007 – 2013”.</w:t>
      </w:r>
    </w:p>
    <w:p w:rsidR="00DC570A" w:rsidRPr="000D62A5" w:rsidRDefault="00DC570A" w:rsidP="00DC570A">
      <w:pPr>
        <w:rPr>
          <w:color w:val="0070C0"/>
        </w:rPr>
      </w:pPr>
    </w:p>
    <w:p w:rsidR="00E557BB" w:rsidRPr="008E5922" w:rsidRDefault="00DC570A" w:rsidP="00B26826">
      <w:pPr>
        <w:pStyle w:val="Nagwek3"/>
        <w:keepNext w:val="0"/>
        <w:widowControl w:val="0"/>
        <w:numPr>
          <w:ilvl w:val="2"/>
          <w:numId w:val="4"/>
        </w:numPr>
        <w:spacing w:before="0"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5922">
        <w:rPr>
          <w:rFonts w:ascii="Times New Roman" w:hAnsi="Times New Roman" w:cs="Times New Roman"/>
          <w:sz w:val="24"/>
          <w:szCs w:val="24"/>
        </w:rPr>
        <w:t>UŻYTE W DOKUMENTACJI PRZETARGOWEJ  TERMINY MAJĄ NASTĘPUJĄCE ZNACZENIE:</w:t>
      </w:r>
    </w:p>
    <w:p w:rsidR="00E557BB" w:rsidRPr="009408A1" w:rsidRDefault="00E557BB" w:rsidP="00B26826">
      <w:pPr>
        <w:pStyle w:val="Nagwek4"/>
        <w:numPr>
          <w:ilvl w:val="3"/>
          <w:numId w:val="4"/>
        </w:numPr>
        <w:tabs>
          <w:tab w:val="left" w:pos="709"/>
        </w:tabs>
        <w:spacing w:before="0" w:after="0"/>
        <w:ind w:hanging="1042"/>
        <w:jc w:val="both"/>
        <w:rPr>
          <w:b w:val="0"/>
          <w:sz w:val="24"/>
          <w:szCs w:val="24"/>
        </w:rPr>
      </w:pPr>
      <w:r w:rsidRPr="009408A1">
        <w:rPr>
          <w:b w:val="0"/>
          <w:sz w:val="24"/>
          <w:szCs w:val="24"/>
        </w:rPr>
        <w:t>„Zamawiający” –  Gmina Miejska Giżycko.</w:t>
      </w:r>
    </w:p>
    <w:p w:rsidR="00DC570A" w:rsidRPr="009408A1" w:rsidRDefault="00E557BB" w:rsidP="00B26826">
      <w:pPr>
        <w:pStyle w:val="Nagwek4"/>
        <w:numPr>
          <w:ilvl w:val="3"/>
          <w:numId w:val="4"/>
        </w:numPr>
        <w:tabs>
          <w:tab w:val="left" w:pos="709"/>
        </w:tabs>
        <w:spacing w:before="0" w:after="0"/>
        <w:ind w:hanging="1042"/>
        <w:jc w:val="both"/>
        <w:rPr>
          <w:b w:val="0"/>
          <w:sz w:val="24"/>
          <w:szCs w:val="24"/>
        </w:rPr>
      </w:pPr>
      <w:r w:rsidRPr="009408A1">
        <w:rPr>
          <w:b w:val="0"/>
          <w:sz w:val="24"/>
          <w:szCs w:val="24"/>
        </w:rPr>
        <w:t xml:space="preserve">„Postępowanie” – postępowanie prowadzone przez Zamawiającego na </w:t>
      </w:r>
      <w:r w:rsidR="00DC570A" w:rsidRPr="009408A1">
        <w:rPr>
          <w:b w:val="0"/>
          <w:sz w:val="24"/>
          <w:szCs w:val="24"/>
        </w:rPr>
        <w:t xml:space="preserve"> </w:t>
      </w:r>
    </w:p>
    <w:p w:rsidR="00E557BB" w:rsidRPr="009408A1" w:rsidRDefault="00DC570A" w:rsidP="00DC570A">
      <w:pPr>
        <w:pStyle w:val="Nagwek4"/>
        <w:tabs>
          <w:tab w:val="left" w:pos="709"/>
        </w:tabs>
        <w:spacing w:before="0" w:after="0"/>
        <w:ind w:left="900" w:hanging="1042"/>
        <w:jc w:val="both"/>
        <w:rPr>
          <w:b w:val="0"/>
          <w:sz w:val="24"/>
          <w:szCs w:val="24"/>
        </w:rPr>
      </w:pPr>
      <w:r w:rsidRPr="009408A1">
        <w:rPr>
          <w:b w:val="0"/>
          <w:sz w:val="24"/>
          <w:szCs w:val="24"/>
        </w:rPr>
        <w:t xml:space="preserve">              </w:t>
      </w:r>
      <w:r w:rsidR="00E557BB" w:rsidRPr="009408A1">
        <w:rPr>
          <w:b w:val="0"/>
          <w:sz w:val="24"/>
          <w:szCs w:val="24"/>
        </w:rPr>
        <w:t>podstawie niniejszej Dokumentacji Przetargowej.</w:t>
      </w:r>
    </w:p>
    <w:p w:rsidR="00E557BB" w:rsidRPr="009408A1" w:rsidRDefault="00E557BB" w:rsidP="00B26826">
      <w:pPr>
        <w:pStyle w:val="Nagwek4"/>
        <w:numPr>
          <w:ilvl w:val="3"/>
          <w:numId w:val="4"/>
        </w:numPr>
        <w:tabs>
          <w:tab w:val="left" w:pos="709"/>
        </w:tabs>
        <w:spacing w:before="0" w:after="0"/>
        <w:ind w:hanging="1042"/>
        <w:jc w:val="both"/>
        <w:rPr>
          <w:b w:val="0"/>
          <w:sz w:val="24"/>
          <w:szCs w:val="24"/>
        </w:rPr>
      </w:pPr>
      <w:r w:rsidRPr="009408A1">
        <w:rPr>
          <w:b w:val="0"/>
          <w:sz w:val="24"/>
          <w:szCs w:val="24"/>
        </w:rPr>
        <w:t>„DP” – niniejsza Dokumentacja Przetargowa.</w:t>
      </w:r>
    </w:p>
    <w:p w:rsidR="00DC570A" w:rsidRPr="009408A1" w:rsidRDefault="00E557BB" w:rsidP="00B26826">
      <w:pPr>
        <w:pStyle w:val="Nagwek4"/>
        <w:numPr>
          <w:ilvl w:val="3"/>
          <w:numId w:val="4"/>
        </w:numPr>
        <w:tabs>
          <w:tab w:val="left" w:pos="709"/>
        </w:tabs>
        <w:spacing w:before="0" w:after="0"/>
        <w:ind w:hanging="1042"/>
        <w:jc w:val="both"/>
        <w:rPr>
          <w:b w:val="0"/>
          <w:sz w:val="24"/>
          <w:szCs w:val="24"/>
        </w:rPr>
      </w:pPr>
      <w:r w:rsidRPr="009408A1">
        <w:rPr>
          <w:b w:val="0"/>
          <w:sz w:val="24"/>
          <w:szCs w:val="24"/>
        </w:rPr>
        <w:t xml:space="preserve"> „Zamówienie” – należy przez to rozumieć zamówienie publiczne, którego </w:t>
      </w:r>
      <w:r w:rsidR="00DC570A" w:rsidRPr="009408A1">
        <w:rPr>
          <w:b w:val="0"/>
          <w:sz w:val="24"/>
          <w:szCs w:val="24"/>
        </w:rPr>
        <w:t xml:space="preserve"> </w:t>
      </w:r>
    </w:p>
    <w:p w:rsidR="00E557BB" w:rsidRPr="009408A1" w:rsidRDefault="00DC570A" w:rsidP="00DC570A">
      <w:pPr>
        <w:pStyle w:val="Nagwek4"/>
        <w:tabs>
          <w:tab w:val="left" w:pos="709"/>
        </w:tabs>
        <w:spacing w:before="0" w:after="0"/>
        <w:ind w:left="900" w:hanging="1042"/>
        <w:jc w:val="both"/>
        <w:rPr>
          <w:b w:val="0"/>
          <w:sz w:val="24"/>
          <w:szCs w:val="24"/>
        </w:rPr>
      </w:pPr>
      <w:r w:rsidRPr="009408A1">
        <w:rPr>
          <w:b w:val="0"/>
          <w:sz w:val="24"/>
          <w:szCs w:val="24"/>
        </w:rPr>
        <w:t xml:space="preserve">              </w:t>
      </w:r>
      <w:r w:rsidR="00E557BB" w:rsidRPr="009408A1">
        <w:rPr>
          <w:b w:val="0"/>
          <w:sz w:val="24"/>
          <w:szCs w:val="24"/>
        </w:rPr>
        <w:t>przedmiot został w sposób szczegółowy opisany w punkcie 2 DP.</w:t>
      </w:r>
    </w:p>
    <w:p w:rsidR="00DC570A" w:rsidRPr="009408A1" w:rsidRDefault="00E557BB" w:rsidP="00B26826">
      <w:pPr>
        <w:pStyle w:val="Nagwek4"/>
        <w:numPr>
          <w:ilvl w:val="3"/>
          <w:numId w:val="4"/>
        </w:numPr>
        <w:tabs>
          <w:tab w:val="left" w:pos="709"/>
        </w:tabs>
        <w:spacing w:before="0" w:after="0"/>
        <w:ind w:hanging="1042"/>
        <w:jc w:val="both"/>
        <w:rPr>
          <w:b w:val="0"/>
          <w:sz w:val="24"/>
          <w:szCs w:val="24"/>
        </w:rPr>
      </w:pPr>
      <w:r w:rsidRPr="009408A1">
        <w:rPr>
          <w:b w:val="0"/>
          <w:sz w:val="24"/>
          <w:szCs w:val="24"/>
        </w:rPr>
        <w:t xml:space="preserve">”WYKONAWCA” – podmiot, który ubiega się o wykonanie Zamówienia, </w:t>
      </w:r>
      <w:r w:rsidR="00DC570A" w:rsidRPr="009408A1">
        <w:rPr>
          <w:b w:val="0"/>
          <w:sz w:val="24"/>
          <w:szCs w:val="24"/>
        </w:rPr>
        <w:t xml:space="preserve"> </w:t>
      </w:r>
    </w:p>
    <w:p w:rsidR="00DC570A" w:rsidRPr="009408A1" w:rsidRDefault="00DC570A" w:rsidP="00DC570A">
      <w:pPr>
        <w:pStyle w:val="Nagwek4"/>
        <w:tabs>
          <w:tab w:val="left" w:pos="709"/>
        </w:tabs>
        <w:spacing w:before="0" w:after="0"/>
        <w:ind w:left="900" w:hanging="1042"/>
        <w:jc w:val="both"/>
        <w:rPr>
          <w:b w:val="0"/>
          <w:sz w:val="24"/>
          <w:szCs w:val="24"/>
        </w:rPr>
      </w:pPr>
      <w:r w:rsidRPr="009408A1">
        <w:rPr>
          <w:b w:val="0"/>
          <w:sz w:val="24"/>
          <w:szCs w:val="24"/>
        </w:rPr>
        <w:t xml:space="preserve">              </w:t>
      </w:r>
      <w:r w:rsidR="00E557BB" w:rsidRPr="009408A1">
        <w:rPr>
          <w:b w:val="0"/>
          <w:sz w:val="24"/>
          <w:szCs w:val="24"/>
        </w:rPr>
        <w:t xml:space="preserve">złoży ofertę na wykonanie Zamówienia albo zawrze z Zamawiającym umowę </w:t>
      </w:r>
      <w:r w:rsidRPr="009408A1">
        <w:rPr>
          <w:b w:val="0"/>
          <w:sz w:val="24"/>
          <w:szCs w:val="24"/>
        </w:rPr>
        <w:t xml:space="preserve"> </w:t>
      </w:r>
    </w:p>
    <w:p w:rsidR="00E557BB" w:rsidRPr="009408A1" w:rsidRDefault="00DC570A" w:rsidP="00DC570A">
      <w:pPr>
        <w:pStyle w:val="Nagwek4"/>
        <w:tabs>
          <w:tab w:val="left" w:pos="709"/>
        </w:tabs>
        <w:spacing w:before="0" w:after="0"/>
        <w:ind w:hanging="1042"/>
        <w:jc w:val="both"/>
        <w:rPr>
          <w:b w:val="0"/>
          <w:sz w:val="24"/>
          <w:szCs w:val="24"/>
        </w:rPr>
      </w:pPr>
      <w:r w:rsidRPr="009408A1">
        <w:rPr>
          <w:b w:val="0"/>
          <w:sz w:val="24"/>
          <w:szCs w:val="24"/>
        </w:rPr>
        <w:t xml:space="preserve">                            </w:t>
      </w:r>
      <w:r w:rsidR="00E557BB" w:rsidRPr="009408A1">
        <w:rPr>
          <w:b w:val="0"/>
          <w:sz w:val="24"/>
          <w:szCs w:val="24"/>
        </w:rPr>
        <w:t>w sprawie wykonania Zamówienia.</w:t>
      </w:r>
    </w:p>
    <w:p w:rsidR="00E557BB" w:rsidRPr="009408A1" w:rsidRDefault="00DC570A" w:rsidP="00B26826">
      <w:pPr>
        <w:pStyle w:val="Nagwek3"/>
        <w:keepNext w:val="0"/>
        <w:widowControl w:val="0"/>
        <w:numPr>
          <w:ilvl w:val="2"/>
          <w:numId w:val="4"/>
        </w:num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0" w:name="_Ref54148079"/>
      <w:r w:rsidRPr="009408A1">
        <w:rPr>
          <w:rFonts w:ascii="Times New Roman" w:hAnsi="Times New Roman" w:cs="Times New Roman"/>
          <w:sz w:val="24"/>
          <w:szCs w:val="24"/>
        </w:rPr>
        <w:t>DANE ZAMAWIAJĄCEGO:</w:t>
      </w:r>
      <w:bookmarkEnd w:id="0"/>
    </w:p>
    <w:p w:rsidR="00E557BB" w:rsidRPr="009408A1" w:rsidRDefault="00E557BB" w:rsidP="00DC570A">
      <w:pPr>
        <w:widowControl w:val="0"/>
        <w:ind w:firstLine="360"/>
        <w:jc w:val="both"/>
      </w:pPr>
      <w:r w:rsidRPr="009408A1">
        <w:t>NIP:</w:t>
      </w:r>
      <w:r w:rsidRPr="009408A1">
        <w:tab/>
      </w:r>
      <w:r w:rsidRPr="009408A1">
        <w:tab/>
      </w:r>
      <w:r w:rsidRPr="009408A1">
        <w:tab/>
      </w:r>
      <w:r w:rsidRPr="009408A1">
        <w:tab/>
      </w:r>
      <w:r w:rsidRPr="009408A1">
        <w:tab/>
      </w:r>
      <w:r w:rsidRPr="009408A1">
        <w:tab/>
      </w:r>
      <w:r w:rsidRPr="009408A1">
        <w:tab/>
      </w:r>
      <w:r w:rsidRPr="009408A1">
        <w:rPr>
          <w:b/>
        </w:rPr>
        <w:t>845-10-02-471</w:t>
      </w:r>
    </w:p>
    <w:p w:rsidR="00E557BB" w:rsidRPr="009408A1" w:rsidRDefault="00E557BB" w:rsidP="00DC570A">
      <w:pPr>
        <w:widowControl w:val="0"/>
        <w:ind w:firstLine="360"/>
        <w:jc w:val="both"/>
        <w:rPr>
          <w:b/>
        </w:rPr>
      </w:pPr>
      <w:r w:rsidRPr="009408A1">
        <w:t xml:space="preserve">adres do korespondencji:           </w:t>
      </w:r>
      <w:r w:rsidRPr="009408A1">
        <w:tab/>
      </w:r>
      <w:r w:rsidRPr="009408A1">
        <w:tab/>
      </w:r>
      <w:r w:rsidR="00DC570A" w:rsidRPr="009408A1">
        <w:t xml:space="preserve">                    </w:t>
      </w:r>
      <w:r w:rsidR="0032371A" w:rsidRPr="009408A1">
        <w:t xml:space="preserve">   </w:t>
      </w:r>
      <w:r w:rsidR="00DC570A" w:rsidRPr="009408A1">
        <w:t xml:space="preserve"> </w:t>
      </w:r>
      <w:r w:rsidRPr="009408A1">
        <w:rPr>
          <w:b/>
        </w:rPr>
        <w:t>Urząd Miejski w Giżycku</w:t>
      </w:r>
    </w:p>
    <w:p w:rsidR="00E557BB" w:rsidRPr="009408A1" w:rsidRDefault="00E557BB" w:rsidP="00DC570A">
      <w:pPr>
        <w:widowControl w:val="0"/>
        <w:ind w:firstLine="360"/>
        <w:jc w:val="both"/>
        <w:rPr>
          <w:b/>
        </w:rPr>
      </w:pPr>
      <w:r w:rsidRPr="009408A1">
        <w:rPr>
          <w:b/>
        </w:rPr>
        <w:tab/>
      </w:r>
      <w:r w:rsidRPr="009408A1">
        <w:rPr>
          <w:b/>
        </w:rPr>
        <w:tab/>
      </w:r>
      <w:r w:rsidRPr="009408A1">
        <w:rPr>
          <w:b/>
        </w:rPr>
        <w:tab/>
      </w:r>
      <w:r w:rsidRPr="009408A1">
        <w:rPr>
          <w:b/>
        </w:rPr>
        <w:tab/>
      </w:r>
      <w:r w:rsidRPr="009408A1">
        <w:rPr>
          <w:b/>
        </w:rPr>
        <w:tab/>
      </w:r>
      <w:r w:rsidRPr="009408A1">
        <w:rPr>
          <w:b/>
        </w:rPr>
        <w:tab/>
      </w:r>
      <w:r w:rsidRPr="009408A1">
        <w:rPr>
          <w:b/>
        </w:rPr>
        <w:tab/>
      </w:r>
      <w:r w:rsidRPr="009408A1">
        <w:rPr>
          <w:b/>
        </w:rPr>
        <w:tab/>
        <w:t>al. 1 Maja 14</w:t>
      </w:r>
    </w:p>
    <w:p w:rsidR="00E557BB" w:rsidRPr="009408A1" w:rsidRDefault="00E557BB" w:rsidP="00DC570A">
      <w:pPr>
        <w:widowControl w:val="0"/>
        <w:ind w:firstLine="360"/>
        <w:jc w:val="both"/>
        <w:rPr>
          <w:b/>
        </w:rPr>
      </w:pPr>
      <w:r w:rsidRPr="009408A1">
        <w:rPr>
          <w:b/>
        </w:rPr>
        <w:tab/>
      </w:r>
      <w:r w:rsidRPr="009408A1">
        <w:rPr>
          <w:b/>
        </w:rPr>
        <w:tab/>
      </w:r>
      <w:r w:rsidRPr="009408A1">
        <w:rPr>
          <w:b/>
        </w:rPr>
        <w:tab/>
      </w:r>
      <w:r w:rsidRPr="009408A1">
        <w:rPr>
          <w:b/>
        </w:rPr>
        <w:tab/>
      </w:r>
      <w:r w:rsidRPr="009408A1">
        <w:rPr>
          <w:b/>
        </w:rPr>
        <w:tab/>
      </w:r>
      <w:r w:rsidRPr="009408A1">
        <w:rPr>
          <w:b/>
        </w:rPr>
        <w:tab/>
      </w:r>
      <w:r w:rsidRPr="009408A1">
        <w:rPr>
          <w:b/>
        </w:rPr>
        <w:tab/>
      </w:r>
      <w:r w:rsidRPr="009408A1">
        <w:rPr>
          <w:b/>
        </w:rPr>
        <w:tab/>
        <w:t>11 – 500 Giżycko</w:t>
      </w:r>
    </w:p>
    <w:p w:rsidR="00E557BB" w:rsidRPr="009408A1" w:rsidRDefault="00E557BB" w:rsidP="00DC570A">
      <w:pPr>
        <w:widowControl w:val="0"/>
        <w:ind w:firstLine="360"/>
        <w:jc w:val="both"/>
      </w:pPr>
      <w:r w:rsidRPr="009408A1">
        <w:t>faks do korespondencji w sprawie Zamówienia:</w:t>
      </w:r>
      <w:r w:rsidRPr="009408A1">
        <w:tab/>
      </w:r>
      <w:r w:rsidRPr="009408A1">
        <w:tab/>
      </w:r>
      <w:r w:rsidRPr="009408A1">
        <w:rPr>
          <w:b/>
        </w:rPr>
        <w:t xml:space="preserve">087 428 52 41 </w:t>
      </w:r>
    </w:p>
    <w:p w:rsidR="00E557BB" w:rsidRPr="009408A1" w:rsidRDefault="00E557BB" w:rsidP="00DC570A">
      <w:pPr>
        <w:widowControl w:val="0"/>
        <w:ind w:firstLine="360"/>
        <w:jc w:val="both"/>
        <w:rPr>
          <w:b/>
        </w:rPr>
      </w:pPr>
      <w:r w:rsidRPr="009408A1">
        <w:t>e-mail do korespondencji w sprawie Zamówienia:</w:t>
      </w:r>
      <w:r w:rsidRPr="009408A1">
        <w:tab/>
        <w:t xml:space="preserve"> </w:t>
      </w:r>
      <w:r w:rsidRPr="009408A1">
        <w:rPr>
          <w:b/>
        </w:rPr>
        <w:t>urzad@gizycko.pl</w:t>
      </w:r>
    </w:p>
    <w:p w:rsidR="00E557BB" w:rsidRPr="002432A4" w:rsidRDefault="00E557BB" w:rsidP="00DC570A">
      <w:pPr>
        <w:widowControl w:val="0"/>
        <w:ind w:firstLine="360"/>
        <w:jc w:val="both"/>
        <w:rPr>
          <w:b/>
        </w:rPr>
      </w:pPr>
      <w:r w:rsidRPr="002432A4">
        <w:t xml:space="preserve">znak postępowania: </w:t>
      </w:r>
      <w:r w:rsidRPr="002432A4">
        <w:tab/>
      </w:r>
      <w:r w:rsidRPr="002432A4">
        <w:tab/>
      </w:r>
      <w:r w:rsidRPr="002432A4">
        <w:tab/>
      </w:r>
      <w:r w:rsidRPr="002432A4">
        <w:tab/>
      </w:r>
      <w:r w:rsidRPr="002432A4">
        <w:tab/>
      </w:r>
      <w:r w:rsidR="002432A4" w:rsidRPr="002432A4">
        <w:rPr>
          <w:rFonts w:eastAsia="Arial Unicode MS"/>
          <w:b/>
        </w:rPr>
        <w:t>WT.7013.24.1.2012</w:t>
      </w:r>
    </w:p>
    <w:p w:rsidR="00E557BB" w:rsidRPr="009408A1" w:rsidRDefault="00E557BB" w:rsidP="00DC570A">
      <w:pPr>
        <w:widowControl w:val="0"/>
        <w:jc w:val="both"/>
      </w:pPr>
      <w:r w:rsidRPr="009408A1">
        <w:rPr>
          <w:b/>
        </w:rPr>
        <w:t>Uwaga:</w:t>
      </w:r>
      <w:r w:rsidRPr="009408A1">
        <w:t xml:space="preserve"> w korespondencji kierowanej do Zamawiającego należy posługiwać się tym znakiem.</w:t>
      </w:r>
    </w:p>
    <w:p w:rsidR="00E557BB" w:rsidRPr="00150FC6" w:rsidRDefault="00E557BB" w:rsidP="00B26826">
      <w:pPr>
        <w:pStyle w:val="Nagwek2"/>
        <w:keepNext w:val="0"/>
        <w:numPr>
          <w:ilvl w:val="1"/>
          <w:numId w:val="4"/>
        </w:numPr>
        <w:tabs>
          <w:tab w:val="clear" w:pos="349"/>
          <w:tab w:val="left" w:pos="709"/>
        </w:tabs>
        <w:suppressAutoHyphens w:val="0"/>
        <w:spacing w:after="0"/>
        <w:ind w:left="0"/>
        <w:jc w:val="both"/>
        <w:rPr>
          <w:szCs w:val="24"/>
        </w:rPr>
      </w:pPr>
      <w:r w:rsidRPr="00150FC6">
        <w:rPr>
          <w:szCs w:val="24"/>
        </w:rPr>
        <w:t xml:space="preserve">OPIS PRZEDMIOTU ZAMÓWIENIA </w:t>
      </w:r>
    </w:p>
    <w:p w:rsidR="00445CEA" w:rsidRDefault="00445CEA" w:rsidP="00445CEA">
      <w:pPr>
        <w:jc w:val="both"/>
      </w:pPr>
      <w:r>
        <w:t xml:space="preserve">2.1.  </w:t>
      </w:r>
      <w:r w:rsidR="00547AF6" w:rsidRPr="00150FC6">
        <w:t>Przedmiotem zamówienia jest wykonanie</w:t>
      </w:r>
      <w:r w:rsidR="00150FC6" w:rsidRPr="00150FC6">
        <w:t xml:space="preserve"> </w:t>
      </w:r>
      <w:r>
        <w:t>dokumenta</w:t>
      </w:r>
      <w:r w:rsidR="00704973">
        <w:t xml:space="preserve">cji projektowo - kosztowej </w:t>
      </w:r>
      <w:r w:rsidR="00FA7E7D">
        <w:t xml:space="preserve">                    </w:t>
      </w:r>
      <w:r>
        <w:t>dla potrzeb realizacji zadania inwestycyjnego pn. „O</w:t>
      </w:r>
      <w:r w:rsidRPr="00445CEA">
        <w:t xml:space="preserve">pracowanie dokumentacji technicznej przebudowy  </w:t>
      </w:r>
      <w:r w:rsidR="00097610">
        <w:t xml:space="preserve">części </w:t>
      </w:r>
      <w:r w:rsidRPr="00445CEA">
        <w:t>targowiska miejskiego”</w:t>
      </w:r>
      <w:r>
        <w:t>.</w:t>
      </w:r>
    </w:p>
    <w:p w:rsidR="003E675C" w:rsidRDefault="003E675C" w:rsidP="00445CEA">
      <w:pPr>
        <w:jc w:val="both"/>
      </w:pPr>
    </w:p>
    <w:p w:rsidR="00445CEA" w:rsidRPr="00420C81" w:rsidRDefault="00445CEA" w:rsidP="00445CEA">
      <w:pPr>
        <w:jc w:val="both"/>
        <w:rPr>
          <w:b/>
        </w:rPr>
      </w:pPr>
      <w:r w:rsidRPr="00420C81">
        <w:rPr>
          <w:b/>
        </w:rPr>
        <w:t>2.2 W zakres zamówienia wchodzi:</w:t>
      </w:r>
    </w:p>
    <w:p w:rsidR="00F77DAC" w:rsidRDefault="00195D65" w:rsidP="00445CEA">
      <w:pPr>
        <w:jc w:val="both"/>
      </w:pPr>
      <w:r>
        <w:t xml:space="preserve">2.2.1  </w:t>
      </w:r>
      <w:r w:rsidR="00F77DAC">
        <w:t>Wtórnik lewostronny (zakres wynikający z potrzeb).</w:t>
      </w:r>
    </w:p>
    <w:p w:rsidR="00195D65" w:rsidRDefault="00F77DAC" w:rsidP="00445CEA">
      <w:pPr>
        <w:jc w:val="both"/>
      </w:pPr>
      <w:r>
        <w:t xml:space="preserve">2.2.2  </w:t>
      </w:r>
      <w:r w:rsidR="00195D65">
        <w:t xml:space="preserve">Koncepcja przebudowy – 1 egz. </w:t>
      </w:r>
    </w:p>
    <w:p w:rsidR="00445CEA" w:rsidRDefault="00F77DAC" w:rsidP="00445CEA">
      <w:pPr>
        <w:jc w:val="both"/>
      </w:pPr>
      <w:r>
        <w:t xml:space="preserve">2.2.3 </w:t>
      </w:r>
      <w:r w:rsidR="00445CEA">
        <w:t xml:space="preserve"> Projekt budowlany</w:t>
      </w:r>
      <w:r w:rsidR="00195D65">
        <w:t xml:space="preserve"> – 4 egz. </w:t>
      </w:r>
    </w:p>
    <w:p w:rsidR="00195D65" w:rsidRDefault="00195D65" w:rsidP="00445CEA">
      <w:pPr>
        <w:jc w:val="both"/>
      </w:pPr>
      <w:r>
        <w:t>2.2.</w:t>
      </w:r>
      <w:r w:rsidR="00F77DAC">
        <w:t>4</w:t>
      </w:r>
      <w:r>
        <w:t xml:space="preserve">  Projekty wykonawcze wraz z niezbędnymi detalami – 4 egz. </w:t>
      </w:r>
    </w:p>
    <w:p w:rsidR="00420C81" w:rsidRDefault="00F77DAC" w:rsidP="00445CEA">
      <w:pPr>
        <w:jc w:val="both"/>
      </w:pPr>
      <w:r>
        <w:t xml:space="preserve">2.2.5 </w:t>
      </w:r>
      <w:r w:rsidR="00195D65">
        <w:t xml:space="preserve"> </w:t>
      </w:r>
      <w:r w:rsidR="00420C81">
        <w:t>Przedmiar robót.</w:t>
      </w:r>
    </w:p>
    <w:p w:rsidR="00195D65" w:rsidRDefault="00420C81" w:rsidP="00445CEA">
      <w:pPr>
        <w:jc w:val="both"/>
      </w:pPr>
      <w:r>
        <w:t xml:space="preserve">2.2.6  </w:t>
      </w:r>
      <w:r w:rsidR="00195D65">
        <w:t xml:space="preserve">Kosztorys Inwestorski – 1 egz. </w:t>
      </w:r>
    </w:p>
    <w:p w:rsidR="00445CEA" w:rsidRPr="00445CEA" w:rsidRDefault="00445CEA" w:rsidP="00445CEA">
      <w:pPr>
        <w:jc w:val="both"/>
      </w:pPr>
      <w:r>
        <w:t>2.2.</w:t>
      </w:r>
      <w:r w:rsidR="00420C81">
        <w:t xml:space="preserve">7 </w:t>
      </w:r>
      <w:r>
        <w:t xml:space="preserve"> Szczegółowe </w:t>
      </w:r>
      <w:r w:rsidR="00195D65">
        <w:t>S</w:t>
      </w:r>
      <w:r>
        <w:t xml:space="preserve">pecyfikacje </w:t>
      </w:r>
      <w:r w:rsidR="00195D65">
        <w:t>T</w:t>
      </w:r>
      <w:r>
        <w:t xml:space="preserve">echniczne </w:t>
      </w:r>
      <w:r w:rsidR="00195D65">
        <w:t>W</w:t>
      </w:r>
      <w:r>
        <w:t xml:space="preserve">ykonania i </w:t>
      </w:r>
      <w:r w:rsidR="00195D65">
        <w:t>O</w:t>
      </w:r>
      <w:r>
        <w:t xml:space="preserve">dbioru </w:t>
      </w:r>
      <w:r w:rsidR="00195D65">
        <w:t>R</w:t>
      </w:r>
      <w:r>
        <w:t>obót – 1 egz.</w:t>
      </w:r>
    </w:p>
    <w:p w:rsidR="006A259A" w:rsidRPr="00445CEA" w:rsidRDefault="006A259A" w:rsidP="00150FC6">
      <w:pPr>
        <w:jc w:val="both"/>
      </w:pPr>
    </w:p>
    <w:p w:rsidR="00257E63" w:rsidRDefault="00042CC5" w:rsidP="00150FC6">
      <w:pPr>
        <w:jc w:val="both"/>
      </w:pPr>
      <w:r w:rsidRPr="003E675C">
        <w:t>2.</w:t>
      </w:r>
      <w:r w:rsidR="00F77DAC" w:rsidRPr="003E675C">
        <w:t>3</w:t>
      </w:r>
      <w:r>
        <w:rPr>
          <w:color w:val="0070C0"/>
        </w:rPr>
        <w:t xml:space="preserve">. </w:t>
      </w:r>
      <w:r>
        <w:t xml:space="preserve">Opracowania, o których mowa w pkt.2.2  należy dostarczyć w formie papierowej </w:t>
      </w:r>
      <w:r w:rsidR="00704973">
        <w:t xml:space="preserve">                 </w:t>
      </w:r>
      <w:r>
        <w:t xml:space="preserve">w ilościach egzemplarzy podanych wyżej oraz w postaci elektronicznej na płycie 1 </w:t>
      </w:r>
      <w:proofErr w:type="spellStart"/>
      <w:r>
        <w:t>kpl</w:t>
      </w:r>
      <w:proofErr w:type="spellEnd"/>
      <w:r>
        <w:t>. (do</w:t>
      </w:r>
      <w:r w:rsidR="00257E63">
        <w:t>puszczalne formaty: .</w:t>
      </w:r>
      <w:proofErr w:type="spellStart"/>
      <w:r w:rsidR="00257E63">
        <w:t>doc</w:t>
      </w:r>
      <w:proofErr w:type="spellEnd"/>
      <w:r w:rsidR="00257E63">
        <w:t xml:space="preserve">,  </w:t>
      </w:r>
      <w:proofErr w:type="spellStart"/>
      <w:r w:rsidR="00257E63">
        <w:t>pdf</w:t>
      </w:r>
      <w:proofErr w:type="spellEnd"/>
      <w:r w:rsidR="00257E63">
        <w:t>.</w:t>
      </w:r>
      <w:r>
        <w:t xml:space="preserve"> ). </w:t>
      </w:r>
    </w:p>
    <w:p w:rsidR="00042CC5" w:rsidRPr="00097610" w:rsidRDefault="00BA4412" w:rsidP="00150FC6">
      <w:pPr>
        <w:jc w:val="both"/>
        <w:rPr>
          <w:b/>
        </w:rPr>
      </w:pPr>
      <w:r w:rsidRPr="00097610">
        <w:rPr>
          <w:b/>
        </w:rPr>
        <w:lastRenderedPageBreak/>
        <w:t>2.4. ZAŁOŻ</w:t>
      </w:r>
      <w:r w:rsidR="00042CC5" w:rsidRPr="00097610">
        <w:rPr>
          <w:b/>
        </w:rPr>
        <w:t>ENIA DO PROJEKTOWANIA:</w:t>
      </w:r>
    </w:p>
    <w:p w:rsidR="003E675C" w:rsidRPr="003E675C" w:rsidRDefault="003E675C" w:rsidP="00150FC6">
      <w:pPr>
        <w:jc w:val="both"/>
      </w:pPr>
    </w:p>
    <w:p w:rsidR="00AE7EC5" w:rsidRDefault="00042CC5" w:rsidP="00420C81">
      <w:pPr>
        <w:ind w:left="567" w:hanging="567"/>
        <w:jc w:val="both"/>
      </w:pPr>
      <w:r>
        <w:t xml:space="preserve">2.4.1 </w:t>
      </w:r>
      <w:r w:rsidR="00BA4412">
        <w:t>Przebudowa nawi</w:t>
      </w:r>
      <w:r w:rsidR="00420C81">
        <w:t xml:space="preserve">erzchni utwardzonej w zakresie wyodrębnienia </w:t>
      </w:r>
      <w:r w:rsidR="00BA4412">
        <w:t xml:space="preserve"> ciągów pieszych, dróg dojazdowych </w:t>
      </w:r>
      <w:r w:rsidR="00420C81">
        <w:t>z wyposaże</w:t>
      </w:r>
      <w:r w:rsidR="00FA7E7D">
        <w:t>niem w odwodnienie, oświetlenie</w:t>
      </w:r>
      <w:r w:rsidR="00097610">
        <w:t xml:space="preserve"> </w:t>
      </w:r>
      <w:r w:rsidR="00420C81">
        <w:t>i zdrój uliczny</w:t>
      </w:r>
      <w:r w:rsidR="00F7017B" w:rsidRPr="00F7017B">
        <w:t xml:space="preserve"> </w:t>
      </w:r>
      <w:r w:rsidR="00FA7E7D">
        <w:t xml:space="preserve">                      </w:t>
      </w:r>
      <w:r w:rsidR="00F7017B">
        <w:t>oraz  zadaszonych stanowisk handlowych typu lekkiego</w:t>
      </w:r>
      <w:r w:rsidR="00420C81">
        <w:t xml:space="preserve"> – </w:t>
      </w:r>
      <w:r w:rsidR="00BA4412">
        <w:t>z</w:t>
      </w:r>
      <w:r w:rsidR="00257E63">
        <w:t>godnie z założeniami Działania „</w:t>
      </w:r>
      <w:r w:rsidR="00BA4412">
        <w:t>Podstawowe usługi dla gospodarki</w:t>
      </w:r>
      <w:r w:rsidR="00FA7E7D">
        <w:t xml:space="preserve"> </w:t>
      </w:r>
      <w:r w:rsidR="00BA4412">
        <w:t>i ludności wiejskiej”  w ramach „Programu Rozwoju Obszarów Wiejskich na lata 2007 – 2013”.</w:t>
      </w:r>
    </w:p>
    <w:p w:rsidR="00420C81" w:rsidRDefault="00513F19" w:rsidP="00547AF6">
      <w:pPr>
        <w:jc w:val="both"/>
      </w:pPr>
      <w:r w:rsidRPr="00257E63">
        <w:t>2.4</w:t>
      </w:r>
      <w:r w:rsidR="00420C81">
        <w:t>.2</w:t>
      </w:r>
      <w:r w:rsidRPr="00257E63">
        <w:t xml:space="preserve"> </w:t>
      </w:r>
      <w:r w:rsidR="00420C81">
        <w:t xml:space="preserve"> </w:t>
      </w:r>
      <w:r w:rsidRPr="00257E63">
        <w:t xml:space="preserve">Zakres opracowania </w:t>
      </w:r>
      <w:r w:rsidR="00257E63">
        <w:t xml:space="preserve">przedstawiony jest </w:t>
      </w:r>
      <w:r w:rsidR="00420C81">
        <w:t xml:space="preserve">na </w:t>
      </w:r>
      <w:r w:rsidR="00257E63">
        <w:t xml:space="preserve">„Planie Sytuacyjnym” stanowiącym  </w:t>
      </w:r>
      <w:r w:rsidR="00420C81">
        <w:t xml:space="preserve"> </w:t>
      </w:r>
    </w:p>
    <w:p w:rsidR="00E557BB" w:rsidRPr="00257E63" w:rsidRDefault="00420C81" w:rsidP="00547AF6">
      <w:pPr>
        <w:jc w:val="both"/>
      </w:pPr>
      <w:r>
        <w:t xml:space="preserve">          </w:t>
      </w:r>
      <w:r w:rsidR="00097610" w:rsidRPr="00097610">
        <w:rPr>
          <w:i/>
        </w:rPr>
        <w:t>Z</w:t>
      </w:r>
      <w:r w:rsidR="00257E63" w:rsidRPr="00097610">
        <w:rPr>
          <w:i/>
        </w:rPr>
        <w:t>ałącznik  nr 3</w:t>
      </w:r>
      <w:r w:rsidR="00F62323">
        <w:t xml:space="preserve"> do dokumentacji przetargowej</w:t>
      </w:r>
      <w:r w:rsidR="00257E63" w:rsidRPr="00257E63">
        <w:t>.</w:t>
      </w:r>
    </w:p>
    <w:p w:rsidR="00257E63" w:rsidRPr="000D62A5" w:rsidRDefault="00257E63" w:rsidP="00547AF6">
      <w:pPr>
        <w:jc w:val="both"/>
        <w:rPr>
          <w:color w:val="0070C0"/>
        </w:rPr>
      </w:pPr>
    </w:p>
    <w:p w:rsidR="00E557BB" w:rsidRPr="0089494F" w:rsidRDefault="00E557BB" w:rsidP="00B26826">
      <w:pPr>
        <w:pStyle w:val="Nagwek3"/>
        <w:keepNext w:val="0"/>
        <w:widowControl w:val="0"/>
        <w:numPr>
          <w:ilvl w:val="1"/>
          <w:numId w:val="4"/>
        </w:numPr>
        <w:spacing w:before="0" w:after="0" w:line="250" w:lineRule="exact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89494F">
        <w:rPr>
          <w:rFonts w:ascii="Times New Roman" w:hAnsi="Times New Roman" w:cs="Times New Roman"/>
          <w:sz w:val="24"/>
          <w:szCs w:val="24"/>
        </w:rPr>
        <w:t>TERMIN I MIEJSCE REALIZACJI ZAMÓWIENIA</w:t>
      </w:r>
    </w:p>
    <w:p w:rsidR="00E557BB" w:rsidRDefault="00E557BB" w:rsidP="00B26826">
      <w:pPr>
        <w:widowControl w:val="0"/>
        <w:numPr>
          <w:ilvl w:val="2"/>
          <w:numId w:val="9"/>
        </w:numPr>
        <w:ind w:left="431" w:hanging="431"/>
        <w:jc w:val="both"/>
        <w:outlineLvl w:val="2"/>
      </w:pPr>
      <w:r w:rsidRPr="0089494F">
        <w:t xml:space="preserve"> Zamawiający wymaga zrealizowania przedmiotu zamówienia</w:t>
      </w:r>
      <w:r w:rsidR="00257E63">
        <w:t xml:space="preserve"> w terminach:</w:t>
      </w:r>
    </w:p>
    <w:p w:rsidR="00257E63" w:rsidRDefault="00257E63" w:rsidP="00257E63">
      <w:pPr>
        <w:ind w:left="360"/>
      </w:pPr>
      <w:r>
        <w:t xml:space="preserve">- </w:t>
      </w:r>
      <w:r w:rsidRPr="00034D32">
        <w:t>koncepcja przebudowy z kosztorysem inwestorskim – 2</w:t>
      </w:r>
      <w:r w:rsidR="00781B99">
        <w:t>6</w:t>
      </w:r>
      <w:r w:rsidRPr="00034D32">
        <w:t>.03.2012 r.</w:t>
      </w:r>
    </w:p>
    <w:p w:rsidR="00257E63" w:rsidRDefault="00257E63" w:rsidP="00257E63">
      <w:pPr>
        <w:ind w:left="360"/>
      </w:pPr>
      <w:r>
        <w:t xml:space="preserve">- pełna dokumentacja techniczna z projektami wykonawczymi i wnioskiem o pozwolenie  </w:t>
      </w:r>
    </w:p>
    <w:p w:rsidR="00257E63" w:rsidRPr="00034D32" w:rsidRDefault="00257E63" w:rsidP="00257E63">
      <w:pPr>
        <w:ind w:left="360"/>
      </w:pPr>
      <w:r>
        <w:t xml:space="preserve">  na budowę – 20.04.2012 r.</w:t>
      </w:r>
    </w:p>
    <w:p w:rsidR="00257E63" w:rsidRPr="0089494F" w:rsidRDefault="00257E63" w:rsidP="00257E63">
      <w:pPr>
        <w:widowControl w:val="0"/>
        <w:jc w:val="both"/>
        <w:outlineLvl w:val="2"/>
      </w:pPr>
    </w:p>
    <w:p w:rsidR="00E557BB" w:rsidRPr="0089494F" w:rsidRDefault="00E557BB" w:rsidP="00B26826">
      <w:pPr>
        <w:widowControl w:val="0"/>
        <w:numPr>
          <w:ilvl w:val="2"/>
          <w:numId w:val="9"/>
        </w:numPr>
        <w:jc w:val="both"/>
        <w:outlineLvl w:val="2"/>
      </w:pPr>
      <w:r w:rsidRPr="0089494F">
        <w:t xml:space="preserve">Miejscem realizacji </w:t>
      </w:r>
      <w:r w:rsidR="00257E63">
        <w:t>zamówienia jest teren targowiska miejskie</w:t>
      </w:r>
      <w:r w:rsidR="003E675C">
        <w:t xml:space="preserve">go </w:t>
      </w:r>
      <w:r w:rsidR="00257E63">
        <w:t>przedstawiony                 w Planie Sytuacyjnym stanowiącym  załącznik nr 3</w:t>
      </w:r>
      <w:r w:rsidR="00F62323">
        <w:t xml:space="preserve"> do dokumentacji przetargowej</w:t>
      </w:r>
      <w:r w:rsidR="00257E63" w:rsidRPr="00257E63">
        <w:t>.</w:t>
      </w:r>
    </w:p>
    <w:p w:rsidR="00E557BB" w:rsidRPr="0089494F" w:rsidRDefault="006A259A" w:rsidP="006A259A">
      <w:pPr>
        <w:pStyle w:val="Nagwek1"/>
        <w:spacing w:before="120" w:after="0"/>
        <w:ind w:left="-142"/>
        <w:rPr>
          <w:rFonts w:ascii="Times New Roman" w:hAnsi="Times New Roman" w:cs="Times New Roman"/>
          <w:sz w:val="24"/>
          <w:szCs w:val="24"/>
        </w:rPr>
      </w:pPr>
      <w:r w:rsidRPr="0089494F">
        <w:rPr>
          <w:rFonts w:ascii="Times New Roman" w:hAnsi="Times New Roman" w:cs="Times New Roman"/>
          <w:sz w:val="24"/>
          <w:szCs w:val="24"/>
        </w:rPr>
        <w:t xml:space="preserve">4.    </w:t>
      </w:r>
      <w:r w:rsidR="00E557BB" w:rsidRPr="0089494F">
        <w:rPr>
          <w:rFonts w:ascii="Times New Roman" w:hAnsi="Times New Roman" w:cs="Times New Roman"/>
          <w:sz w:val="24"/>
          <w:szCs w:val="24"/>
        </w:rPr>
        <w:t xml:space="preserve">ZAWARTOŚĆ OFERTY </w:t>
      </w:r>
    </w:p>
    <w:p w:rsidR="00E557BB" w:rsidRPr="0089494F" w:rsidRDefault="0089494F" w:rsidP="00E557BB">
      <w:r>
        <w:t xml:space="preserve">     </w:t>
      </w:r>
      <w:r w:rsidR="00E557BB" w:rsidRPr="0089494F">
        <w:t>Wykonawca powinien dostarczyć następujące dokumenty:</w:t>
      </w:r>
    </w:p>
    <w:p w:rsidR="00E557BB" w:rsidRPr="0089494F" w:rsidRDefault="00E557BB" w:rsidP="00B26826">
      <w:pPr>
        <w:pStyle w:val="Tekstpodstawowywcity2"/>
        <w:numPr>
          <w:ilvl w:val="0"/>
          <w:numId w:val="5"/>
        </w:numPr>
        <w:spacing w:after="0" w:line="240" w:lineRule="auto"/>
        <w:jc w:val="both"/>
      </w:pPr>
      <w:r w:rsidRPr="0089494F">
        <w:t xml:space="preserve">oferta cenowa przygotowana zgodnie ze wzorem podanym w </w:t>
      </w:r>
      <w:r w:rsidRPr="003E675C">
        <w:rPr>
          <w:i/>
        </w:rPr>
        <w:t>Załączniku nr 1</w:t>
      </w:r>
      <w:r w:rsidRPr="0089494F">
        <w:t xml:space="preserve">, </w:t>
      </w:r>
      <w:r w:rsidR="0032371A" w:rsidRPr="0089494F">
        <w:t xml:space="preserve">                  </w:t>
      </w:r>
      <w:r w:rsidRPr="0089494F">
        <w:t>z podaniem ceny  ryczałtowej – pow</w:t>
      </w:r>
      <w:r w:rsidR="0032371A" w:rsidRPr="0089494F">
        <w:t>iększonej o należny podatek VAT.</w:t>
      </w:r>
    </w:p>
    <w:p w:rsidR="00E557BB" w:rsidRPr="0089494F" w:rsidRDefault="00E557BB" w:rsidP="00B26826">
      <w:pPr>
        <w:pStyle w:val="Nagwek1"/>
        <w:numPr>
          <w:ilvl w:val="1"/>
          <w:numId w:val="2"/>
        </w:numPr>
        <w:tabs>
          <w:tab w:val="clear" w:pos="61"/>
          <w:tab w:val="num" w:pos="360"/>
        </w:tabs>
        <w:spacing w:before="120" w:after="0"/>
        <w:ind w:left="425" w:hanging="567"/>
        <w:rPr>
          <w:rFonts w:ascii="Times New Roman" w:hAnsi="Times New Roman" w:cs="Times New Roman"/>
          <w:sz w:val="24"/>
          <w:szCs w:val="24"/>
        </w:rPr>
      </w:pPr>
      <w:r w:rsidRPr="0089494F">
        <w:rPr>
          <w:rFonts w:ascii="Times New Roman" w:hAnsi="Times New Roman" w:cs="Times New Roman"/>
          <w:sz w:val="24"/>
          <w:szCs w:val="24"/>
        </w:rPr>
        <w:t>OSOBY UPRAWNIONE DO POROZUMIEWANIA SIĘ Z WYKONAWCAMI</w:t>
      </w:r>
    </w:p>
    <w:p w:rsidR="00E557BB" w:rsidRPr="0089494F" w:rsidRDefault="00E557BB" w:rsidP="00E557BB">
      <w:pPr>
        <w:ind w:left="426"/>
      </w:pPr>
      <w:r w:rsidRPr="0089494F">
        <w:t>Osobą uprawnioną do porozumiewania się z Wykonawcami jest:</w:t>
      </w:r>
    </w:p>
    <w:p w:rsidR="00E557BB" w:rsidRPr="0089494F" w:rsidRDefault="00E557BB" w:rsidP="00E557BB">
      <w:pPr>
        <w:ind w:firstLine="426"/>
      </w:pPr>
      <w:r w:rsidRPr="0089494F">
        <w:t xml:space="preserve">Róża </w:t>
      </w:r>
      <w:proofErr w:type="spellStart"/>
      <w:r w:rsidRPr="0089494F">
        <w:t>Cudzanowska</w:t>
      </w:r>
      <w:proofErr w:type="spellEnd"/>
      <w:r w:rsidRPr="0089494F">
        <w:t xml:space="preserve"> </w:t>
      </w:r>
      <w:r w:rsidRPr="0089494F">
        <w:tab/>
      </w:r>
      <w:r w:rsidRPr="0089494F">
        <w:tab/>
        <w:t>-</w:t>
      </w:r>
      <w:r w:rsidRPr="0089494F">
        <w:tab/>
        <w:t>Naczelnik Wydziału Techniczno Inwestycyjnego</w:t>
      </w:r>
    </w:p>
    <w:p w:rsidR="00E557BB" w:rsidRPr="0089494F" w:rsidRDefault="00E557BB" w:rsidP="00E557BB">
      <w:pPr>
        <w:ind w:left="3540" w:firstLine="708"/>
      </w:pPr>
      <w:r w:rsidRPr="0089494F">
        <w:t>Urzędu Miejskiego w Giżycku</w:t>
      </w:r>
    </w:p>
    <w:p w:rsidR="00E557BB" w:rsidRPr="0089494F" w:rsidRDefault="00E557BB" w:rsidP="00E557BB">
      <w:pPr>
        <w:ind w:left="3540" w:firstLine="708"/>
      </w:pPr>
      <w:r w:rsidRPr="0089494F">
        <w:t xml:space="preserve">tel. 0 87 73 24 120.  </w:t>
      </w:r>
    </w:p>
    <w:p w:rsidR="00E557BB" w:rsidRDefault="00E557BB" w:rsidP="00B26826">
      <w:pPr>
        <w:pStyle w:val="Nagwek1"/>
        <w:numPr>
          <w:ilvl w:val="1"/>
          <w:numId w:val="2"/>
        </w:numPr>
        <w:tabs>
          <w:tab w:val="clear" w:pos="61"/>
          <w:tab w:val="num" w:pos="360"/>
        </w:tabs>
        <w:spacing w:before="120" w:after="0"/>
        <w:ind w:left="425" w:hanging="567"/>
        <w:jc w:val="both"/>
        <w:rPr>
          <w:rFonts w:ascii="Times New Roman" w:hAnsi="Times New Roman" w:cs="Times New Roman"/>
          <w:sz w:val="24"/>
          <w:szCs w:val="24"/>
        </w:rPr>
      </w:pPr>
      <w:r w:rsidRPr="0089494F">
        <w:rPr>
          <w:rFonts w:ascii="Times New Roman" w:hAnsi="Times New Roman" w:cs="Times New Roman"/>
          <w:sz w:val="24"/>
          <w:szCs w:val="24"/>
        </w:rPr>
        <w:t xml:space="preserve">OZNACZENIE OFERTY, </w:t>
      </w:r>
      <w:r w:rsidR="00CC63E5" w:rsidRPr="0089494F">
        <w:rPr>
          <w:rFonts w:ascii="Times New Roman" w:hAnsi="Times New Roman" w:cs="Times New Roman"/>
          <w:sz w:val="24"/>
          <w:szCs w:val="24"/>
        </w:rPr>
        <w:t xml:space="preserve">MIEJSCE I TERMIN SKŁADANIA ORAZ </w:t>
      </w:r>
      <w:r w:rsidRPr="0089494F">
        <w:rPr>
          <w:rFonts w:ascii="Times New Roman" w:hAnsi="Times New Roman" w:cs="Times New Roman"/>
          <w:sz w:val="24"/>
          <w:szCs w:val="24"/>
        </w:rPr>
        <w:t>OTWARCIA OFERT</w:t>
      </w:r>
      <w:r w:rsidR="00781B99">
        <w:rPr>
          <w:rFonts w:ascii="Times New Roman" w:hAnsi="Times New Roman" w:cs="Times New Roman"/>
          <w:sz w:val="24"/>
          <w:szCs w:val="24"/>
        </w:rPr>
        <w:t>. PODPISANIE UMOWY.</w:t>
      </w:r>
    </w:p>
    <w:p w:rsidR="0089494F" w:rsidRPr="0089494F" w:rsidRDefault="0089494F" w:rsidP="0089494F"/>
    <w:p w:rsidR="00E557BB" w:rsidRPr="000D62A5" w:rsidRDefault="00E557BB" w:rsidP="00B26826">
      <w:pPr>
        <w:pStyle w:val="Akapitzlist"/>
        <w:widowControl w:val="0"/>
        <w:numPr>
          <w:ilvl w:val="0"/>
          <w:numId w:val="7"/>
        </w:numPr>
        <w:spacing w:after="0" w:line="240" w:lineRule="auto"/>
        <w:contextualSpacing w:val="0"/>
        <w:jc w:val="both"/>
        <w:outlineLvl w:val="2"/>
        <w:rPr>
          <w:rFonts w:ascii="Times New Roman" w:eastAsia="Arial Unicode MS" w:hAnsi="Times New Roman"/>
          <w:vanish/>
          <w:color w:val="0070C0"/>
          <w:sz w:val="24"/>
          <w:szCs w:val="24"/>
        </w:rPr>
      </w:pPr>
    </w:p>
    <w:p w:rsidR="00E557BB" w:rsidRPr="000D62A5" w:rsidRDefault="00E557BB" w:rsidP="00B26826">
      <w:pPr>
        <w:pStyle w:val="Akapitzlist"/>
        <w:widowControl w:val="0"/>
        <w:numPr>
          <w:ilvl w:val="0"/>
          <w:numId w:val="7"/>
        </w:numPr>
        <w:spacing w:after="0" w:line="240" w:lineRule="auto"/>
        <w:contextualSpacing w:val="0"/>
        <w:jc w:val="both"/>
        <w:outlineLvl w:val="2"/>
        <w:rPr>
          <w:rFonts w:ascii="Times New Roman" w:eastAsia="Arial Unicode MS" w:hAnsi="Times New Roman"/>
          <w:vanish/>
          <w:color w:val="0070C0"/>
          <w:sz w:val="24"/>
          <w:szCs w:val="24"/>
        </w:rPr>
      </w:pPr>
    </w:p>
    <w:p w:rsidR="00E557BB" w:rsidRPr="000D62A5" w:rsidRDefault="00E557BB" w:rsidP="00B26826">
      <w:pPr>
        <w:pStyle w:val="Akapitzlist"/>
        <w:widowControl w:val="0"/>
        <w:numPr>
          <w:ilvl w:val="0"/>
          <w:numId w:val="7"/>
        </w:numPr>
        <w:spacing w:after="0" w:line="240" w:lineRule="auto"/>
        <w:contextualSpacing w:val="0"/>
        <w:jc w:val="both"/>
        <w:outlineLvl w:val="2"/>
        <w:rPr>
          <w:rFonts w:ascii="Times New Roman" w:eastAsia="Arial Unicode MS" w:hAnsi="Times New Roman"/>
          <w:vanish/>
          <w:color w:val="0070C0"/>
          <w:sz w:val="24"/>
          <w:szCs w:val="24"/>
        </w:rPr>
      </w:pPr>
    </w:p>
    <w:p w:rsidR="00E557BB" w:rsidRPr="000D62A5" w:rsidRDefault="00E557BB" w:rsidP="00B26826">
      <w:pPr>
        <w:pStyle w:val="Akapitzlist"/>
        <w:widowControl w:val="0"/>
        <w:numPr>
          <w:ilvl w:val="0"/>
          <w:numId w:val="7"/>
        </w:numPr>
        <w:spacing w:after="0" w:line="240" w:lineRule="auto"/>
        <w:contextualSpacing w:val="0"/>
        <w:jc w:val="both"/>
        <w:outlineLvl w:val="2"/>
        <w:rPr>
          <w:rFonts w:ascii="Times New Roman" w:eastAsia="Arial Unicode MS" w:hAnsi="Times New Roman"/>
          <w:vanish/>
          <w:color w:val="0070C0"/>
          <w:sz w:val="24"/>
          <w:szCs w:val="24"/>
        </w:rPr>
      </w:pPr>
    </w:p>
    <w:p w:rsidR="00E557BB" w:rsidRPr="000D62A5" w:rsidRDefault="00E557BB" w:rsidP="00B26826">
      <w:pPr>
        <w:pStyle w:val="Akapitzlist"/>
        <w:widowControl w:val="0"/>
        <w:numPr>
          <w:ilvl w:val="0"/>
          <w:numId w:val="7"/>
        </w:numPr>
        <w:spacing w:after="0" w:line="240" w:lineRule="auto"/>
        <w:contextualSpacing w:val="0"/>
        <w:jc w:val="both"/>
        <w:outlineLvl w:val="2"/>
        <w:rPr>
          <w:rFonts w:ascii="Times New Roman" w:eastAsia="Arial Unicode MS" w:hAnsi="Times New Roman"/>
          <w:vanish/>
          <w:color w:val="0070C0"/>
          <w:sz w:val="24"/>
          <w:szCs w:val="24"/>
        </w:rPr>
      </w:pPr>
    </w:p>
    <w:p w:rsidR="00E557BB" w:rsidRPr="0089494F" w:rsidRDefault="00E557BB" w:rsidP="00B26826">
      <w:pPr>
        <w:pStyle w:val="Nagwek3"/>
        <w:keepNext w:val="0"/>
        <w:widowControl w:val="0"/>
        <w:numPr>
          <w:ilvl w:val="1"/>
          <w:numId w:val="7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89494F">
        <w:rPr>
          <w:rFonts w:ascii="Times New Roman" w:eastAsia="Arial Unicode MS" w:hAnsi="Times New Roman" w:cs="Times New Roman"/>
          <w:b w:val="0"/>
          <w:sz w:val="24"/>
          <w:szCs w:val="24"/>
        </w:rPr>
        <w:t xml:space="preserve">Oferty należy umieścić w jednej zapieczętowanej lub w inny trwały sposób zabezpieczonej  kopercie wewnętrznej oraz jednej nieprzeźroczystej kopercie zewnętrznej oznaczonej napisem: </w:t>
      </w:r>
      <w:r w:rsidRPr="0089494F">
        <w:rPr>
          <w:rFonts w:ascii="Times New Roman" w:hAnsi="Times New Roman" w:cs="Times New Roman"/>
          <w:b w:val="0"/>
          <w:sz w:val="24"/>
          <w:szCs w:val="24"/>
        </w:rPr>
        <w:t xml:space="preserve">„Oferta na: Przetarg –  </w:t>
      </w:r>
      <w:r w:rsidRPr="0089494F">
        <w:rPr>
          <w:rFonts w:ascii="Times New Roman" w:hAnsi="Times New Roman" w:cs="Times New Roman"/>
          <w:sz w:val="24"/>
          <w:szCs w:val="24"/>
        </w:rPr>
        <w:t>„</w:t>
      </w:r>
      <w:r w:rsidR="0089494F" w:rsidRPr="0089494F">
        <w:rPr>
          <w:rFonts w:ascii="Times New Roman" w:hAnsi="Times New Roman" w:cs="Times New Roman"/>
          <w:sz w:val="24"/>
          <w:szCs w:val="24"/>
        </w:rPr>
        <w:t>DOKUMENTACJA TECHNICZNA PRZEBUDOWY</w:t>
      </w:r>
      <w:r w:rsidR="00097610">
        <w:rPr>
          <w:rFonts w:ascii="Times New Roman" w:hAnsi="Times New Roman" w:cs="Times New Roman"/>
          <w:sz w:val="24"/>
          <w:szCs w:val="24"/>
        </w:rPr>
        <w:t xml:space="preserve"> CZĘŚCI </w:t>
      </w:r>
      <w:r w:rsidR="0089494F" w:rsidRPr="0089494F">
        <w:rPr>
          <w:rFonts w:ascii="Times New Roman" w:hAnsi="Times New Roman" w:cs="Times New Roman"/>
          <w:sz w:val="24"/>
          <w:szCs w:val="24"/>
        </w:rPr>
        <w:t xml:space="preserve"> TARGOWISKA MIEJSKIEGO</w:t>
      </w:r>
      <w:r w:rsidR="0089494F">
        <w:rPr>
          <w:rFonts w:ascii="Times New Roman" w:hAnsi="Times New Roman" w:cs="Times New Roman"/>
          <w:sz w:val="24"/>
          <w:szCs w:val="24"/>
        </w:rPr>
        <w:t>”</w:t>
      </w:r>
      <w:r w:rsidR="00F063E5" w:rsidRPr="0089494F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 </w:t>
      </w:r>
      <w:r w:rsidR="00FA7E7D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           </w:t>
      </w:r>
      <w:r w:rsidR="00F063E5" w:rsidRPr="0089494F">
        <w:rPr>
          <w:rFonts w:ascii="Times New Roman" w:hAnsi="Times New Roman" w:cs="Times New Roman"/>
          <w:b w:val="0"/>
          <w:sz w:val="24"/>
          <w:szCs w:val="24"/>
        </w:rPr>
        <w:t xml:space="preserve">– nie otwierać przed dniem </w:t>
      </w:r>
      <w:r w:rsidR="0089494F" w:rsidRPr="0089494F">
        <w:rPr>
          <w:rFonts w:ascii="Times New Roman" w:hAnsi="Times New Roman" w:cs="Times New Roman"/>
          <w:b w:val="0"/>
          <w:sz w:val="24"/>
          <w:szCs w:val="24"/>
        </w:rPr>
        <w:t>0</w:t>
      </w:r>
      <w:r w:rsidR="00781B99">
        <w:rPr>
          <w:rFonts w:ascii="Times New Roman" w:hAnsi="Times New Roman" w:cs="Times New Roman"/>
          <w:b w:val="0"/>
          <w:sz w:val="24"/>
          <w:szCs w:val="24"/>
        </w:rPr>
        <w:t>8</w:t>
      </w:r>
      <w:r w:rsidR="0089494F" w:rsidRPr="0089494F">
        <w:rPr>
          <w:rFonts w:ascii="Times New Roman" w:hAnsi="Times New Roman" w:cs="Times New Roman"/>
          <w:b w:val="0"/>
          <w:sz w:val="24"/>
          <w:szCs w:val="24"/>
        </w:rPr>
        <w:t xml:space="preserve"> marca  2012</w:t>
      </w:r>
      <w:r w:rsidRPr="0089494F">
        <w:rPr>
          <w:rFonts w:ascii="Times New Roman" w:hAnsi="Times New Roman" w:cs="Times New Roman"/>
          <w:b w:val="0"/>
          <w:sz w:val="24"/>
          <w:szCs w:val="24"/>
        </w:rPr>
        <w:t xml:space="preserve"> r., do godz. </w:t>
      </w:r>
      <w:smartTag w:uri="urn:schemas-microsoft-com:office:smarttags" w:element="metricconverter">
        <w:smartTagPr>
          <w:attr w:name="ProductID" w:val="12.10”"/>
        </w:smartTagPr>
        <w:r w:rsidRPr="0089494F">
          <w:rPr>
            <w:rFonts w:ascii="Times New Roman" w:hAnsi="Times New Roman" w:cs="Times New Roman"/>
            <w:b w:val="0"/>
            <w:sz w:val="24"/>
            <w:szCs w:val="24"/>
          </w:rPr>
          <w:t>12.10”</w:t>
        </w:r>
      </w:smartTag>
      <w:r w:rsidRPr="0089494F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Pr="0089494F">
        <w:rPr>
          <w:rFonts w:ascii="Times New Roman" w:eastAsia="Arial Unicode MS" w:hAnsi="Times New Roman" w:cs="Times New Roman"/>
          <w:b w:val="0"/>
          <w:sz w:val="24"/>
          <w:szCs w:val="24"/>
        </w:rPr>
        <w:t>Na wewnętrznej kopercie należy podać nazwę i adres  Wykonawcy, by umożliwić zwrot nie otwartych ofert  w przypadku dostarczenia ich Zamawiającemu po terminie.</w:t>
      </w:r>
    </w:p>
    <w:p w:rsidR="00E557BB" w:rsidRPr="0089494F" w:rsidRDefault="00E557BB" w:rsidP="00B26826">
      <w:pPr>
        <w:pStyle w:val="Nagwek3"/>
        <w:keepNext w:val="0"/>
        <w:numPr>
          <w:ilvl w:val="1"/>
          <w:numId w:val="7"/>
        </w:numPr>
        <w:spacing w:before="120" w:after="120"/>
        <w:jc w:val="both"/>
        <w:rPr>
          <w:rFonts w:ascii="Times New Roman" w:eastAsia="Arial Unicode MS" w:hAnsi="Times New Roman" w:cs="Times New Roman"/>
          <w:b w:val="0"/>
          <w:i/>
          <w:sz w:val="24"/>
          <w:szCs w:val="24"/>
        </w:rPr>
      </w:pPr>
      <w:r w:rsidRPr="0089494F">
        <w:rPr>
          <w:rFonts w:ascii="Times New Roman" w:eastAsia="Arial Unicode MS" w:hAnsi="Times New Roman" w:cs="Times New Roman"/>
          <w:b w:val="0"/>
          <w:sz w:val="24"/>
          <w:szCs w:val="24"/>
        </w:rPr>
        <w:t>Termi</w:t>
      </w:r>
      <w:r w:rsidR="004F323D" w:rsidRPr="0089494F">
        <w:rPr>
          <w:rFonts w:ascii="Times New Roman" w:eastAsia="Arial Unicode MS" w:hAnsi="Times New Roman" w:cs="Times New Roman"/>
          <w:b w:val="0"/>
          <w:sz w:val="24"/>
          <w:szCs w:val="24"/>
        </w:rPr>
        <w:t xml:space="preserve">n składania ofert upływa dnia </w:t>
      </w:r>
      <w:r w:rsidR="0089494F" w:rsidRPr="0089494F">
        <w:rPr>
          <w:rFonts w:ascii="Times New Roman" w:eastAsia="Arial Unicode MS" w:hAnsi="Times New Roman" w:cs="Times New Roman"/>
          <w:b w:val="0"/>
          <w:sz w:val="24"/>
          <w:szCs w:val="24"/>
        </w:rPr>
        <w:t>0</w:t>
      </w:r>
      <w:r w:rsidR="00781B99">
        <w:rPr>
          <w:rFonts w:ascii="Times New Roman" w:eastAsia="Arial Unicode MS" w:hAnsi="Times New Roman" w:cs="Times New Roman"/>
          <w:b w:val="0"/>
          <w:sz w:val="24"/>
          <w:szCs w:val="24"/>
        </w:rPr>
        <w:t>8</w:t>
      </w:r>
      <w:r w:rsidR="00F063E5" w:rsidRPr="0089494F">
        <w:rPr>
          <w:rFonts w:ascii="Times New Roman" w:eastAsia="Arial Unicode MS" w:hAnsi="Times New Roman" w:cs="Times New Roman"/>
          <w:b w:val="0"/>
          <w:sz w:val="24"/>
          <w:szCs w:val="24"/>
        </w:rPr>
        <w:t xml:space="preserve"> </w:t>
      </w:r>
      <w:r w:rsidR="0089494F" w:rsidRPr="0089494F">
        <w:rPr>
          <w:rFonts w:ascii="Times New Roman" w:eastAsia="Arial Unicode MS" w:hAnsi="Times New Roman" w:cs="Times New Roman"/>
          <w:b w:val="0"/>
          <w:sz w:val="24"/>
          <w:szCs w:val="24"/>
        </w:rPr>
        <w:t xml:space="preserve">marca 2012 </w:t>
      </w:r>
      <w:r w:rsidRPr="0089494F">
        <w:rPr>
          <w:rFonts w:ascii="Times New Roman" w:eastAsia="Arial Unicode MS" w:hAnsi="Times New Roman" w:cs="Times New Roman"/>
          <w:b w:val="0"/>
          <w:sz w:val="24"/>
          <w:szCs w:val="24"/>
        </w:rPr>
        <w:t xml:space="preserve">r., godz. 12.00. Oferty złożone </w:t>
      </w:r>
      <w:r w:rsidR="00FA7E7D">
        <w:rPr>
          <w:rFonts w:ascii="Times New Roman" w:eastAsia="Arial Unicode MS" w:hAnsi="Times New Roman" w:cs="Times New Roman"/>
          <w:b w:val="0"/>
          <w:sz w:val="24"/>
          <w:szCs w:val="24"/>
        </w:rPr>
        <w:t xml:space="preserve">         </w:t>
      </w:r>
      <w:r w:rsidRPr="0089494F">
        <w:rPr>
          <w:rFonts w:ascii="Times New Roman" w:eastAsia="Arial Unicode MS" w:hAnsi="Times New Roman" w:cs="Times New Roman"/>
          <w:b w:val="0"/>
          <w:sz w:val="24"/>
          <w:szCs w:val="24"/>
        </w:rPr>
        <w:t xml:space="preserve">po tym terminie zostaną zwrócone bez otwierania. Decydujące znaczenie dla oceny zachowania powyższego terminu ma data i godzina wpływu oferty </w:t>
      </w:r>
      <w:r w:rsidR="005B45EB" w:rsidRPr="0089494F">
        <w:rPr>
          <w:rFonts w:ascii="Times New Roman" w:eastAsia="Arial Unicode MS" w:hAnsi="Times New Roman" w:cs="Times New Roman"/>
          <w:b w:val="0"/>
          <w:sz w:val="24"/>
          <w:szCs w:val="24"/>
        </w:rPr>
        <w:t xml:space="preserve">                                </w:t>
      </w:r>
      <w:r w:rsidRPr="0089494F">
        <w:rPr>
          <w:rFonts w:ascii="Times New Roman" w:eastAsia="Arial Unicode MS" w:hAnsi="Times New Roman" w:cs="Times New Roman"/>
          <w:b w:val="0"/>
          <w:sz w:val="24"/>
          <w:szCs w:val="24"/>
        </w:rPr>
        <w:t>do Zamawiającego, a nie data jej wysłania przesyłką pocztową czy kurierską.</w:t>
      </w:r>
    </w:p>
    <w:p w:rsidR="00E557BB" w:rsidRPr="000D62A5" w:rsidRDefault="00E557BB" w:rsidP="00B26826">
      <w:pPr>
        <w:pStyle w:val="Akapitzlist"/>
        <w:widowControl w:val="0"/>
        <w:numPr>
          <w:ilvl w:val="0"/>
          <w:numId w:val="8"/>
        </w:numPr>
        <w:spacing w:before="120" w:after="120" w:line="240" w:lineRule="auto"/>
        <w:contextualSpacing w:val="0"/>
        <w:outlineLvl w:val="2"/>
        <w:rPr>
          <w:rFonts w:ascii="Times New Roman" w:eastAsia="Arial Unicode MS" w:hAnsi="Times New Roman"/>
          <w:vanish/>
          <w:color w:val="0070C0"/>
          <w:sz w:val="24"/>
          <w:szCs w:val="24"/>
        </w:rPr>
      </w:pPr>
    </w:p>
    <w:p w:rsidR="00E557BB" w:rsidRPr="000D62A5" w:rsidRDefault="00E557BB" w:rsidP="00B26826">
      <w:pPr>
        <w:pStyle w:val="Akapitzlist"/>
        <w:widowControl w:val="0"/>
        <w:numPr>
          <w:ilvl w:val="0"/>
          <w:numId w:val="8"/>
        </w:numPr>
        <w:spacing w:before="120" w:after="120" w:line="240" w:lineRule="auto"/>
        <w:contextualSpacing w:val="0"/>
        <w:outlineLvl w:val="2"/>
        <w:rPr>
          <w:rFonts w:ascii="Times New Roman" w:eastAsia="Arial Unicode MS" w:hAnsi="Times New Roman"/>
          <w:vanish/>
          <w:color w:val="0070C0"/>
          <w:sz w:val="24"/>
          <w:szCs w:val="24"/>
        </w:rPr>
      </w:pPr>
    </w:p>
    <w:p w:rsidR="00E557BB" w:rsidRPr="000D62A5" w:rsidRDefault="00E557BB" w:rsidP="00B26826">
      <w:pPr>
        <w:pStyle w:val="Akapitzlist"/>
        <w:widowControl w:val="0"/>
        <w:numPr>
          <w:ilvl w:val="0"/>
          <w:numId w:val="8"/>
        </w:numPr>
        <w:spacing w:before="120" w:after="120" w:line="240" w:lineRule="auto"/>
        <w:contextualSpacing w:val="0"/>
        <w:outlineLvl w:val="2"/>
        <w:rPr>
          <w:rFonts w:ascii="Times New Roman" w:eastAsia="Arial Unicode MS" w:hAnsi="Times New Roman"/>
          <w:vanish/>
          <w:color w:val="0070C0"/>
          <w:sz w:val="24"/>
          <w:szCs w:val="24"/>
        </w:rPr>
      </w:pPr>
    </w:p>
    <w:p w:rsidR="00E557BB" w:rsidRPr="000D62A5" w:rsidRDefault="00E557BB" w:rsidP="00B26826">
      <w:pPr>
        <w:pStyle w:val="Akapitzlist"/>
        <w:widowControl w:val="0"/>
        <w:numPr>
          <w:ilvl w:val="0"/>
          <w:numId w:val="8"/>
        </w:numPr>
        <w:spacing w:before="120" w:after="120" w:line="240" w:lineRule="auto"/>
        <w:contextualSpacing w:val="0"/>
        <w:outlineLvl w:val="2"/>
        <w:rPr>
          <w:rFonts w:ascii="Times New Roman" w:eastAsia="Arial Unicode MS" w:hAnsi="Times New Roman"/>
          <w:vanish/>
          <w:color w:val="0070C0"/>
          <w:sz w:val="24"/>
          <w:szCs w:val="24"/>
        </w:rPr>
      </w:pPr>
    </w:p>
    <w:p w:rsidR="00E557BB" w:rsidRPr="000D62A5" w:rsidRDefault="00E557BB" w:rsidP="00B26826">
      <w:pPr>
        <w:pStyle w:val="Akapitzlist"/>
        <w:widowControl w:val="0"/>
        <w:numPr>
          <w:ilvl w:val="0"/>
          <w:numId w:val="8"/>
        </w:numPr>
        <w:spacing w:before="120" w:after="120" w:line="240" w:lineRule="auto"/>
        <w:contextualSpacing w:val="0"/>
        <w:outlineLvl w:val="2"/>
        <w:rPr>
          <w:rFonts w:ascii="Times New Roman" w:eastAsia="Arial Unicode MS" w:hAnsi="Times New Roman"/>
          <w:vanish/>
          <w:color w:val="0070C0"/>
          <w:sz w:val="24"/>
          <w:szCs w:val="24"/>
        </w:rPr>
      </w:pPr>
    </w:p>
    <w:p w:rsidR="00E557BB" w:rsidRPr="000D62A5" w:rsidRDefault="00E557BB" w:rsidP="00B26826">
      <w:pPr>
        <w:pStyle w:val="Akapitzlist"/>
        <w:widowControl w:val="0"/>
        <w:numPr>
          <w:ilvl w:val="0"/>
          <w:numId w:val="8"/>
        </w:numPr>
        <w:spacing w:before="120" w:after="120" w:line="240" w:lineRule="auto"/>
        <w:contextualSpacing w:val="0"/>
        <w:outlineLvl w:val="2"/>
        <w:rPr>
          <w:rFonts w:ascii="Times New Roman" w:eastAsia="Arial Unicode MS" w:hAnsi="Times New Roman"/>
          <w:vanish/>
          <w:color w:val="0070C0"/>
          <w:sz w:val="24"/>
          <w:szCs w:val="24"/>
        </w:rPr>
      </w:pPr>
    </w:p>
    <w:p w:rsidR="00E557BB" w:rsidRPr="000D62A5" w:rsidRDefault="00E557BB" w:rsidP="00B26826">
      <w:pPr>
        <w:pStyle w:val="Akapitzlist"/>
        <w:widowControl w:val="0"/>
        <w:numPr>
          <w:ilvl w:val="1"/>
          <w:numId w:val="8"/>
        </w:numPr>
        <w:spacing w:before="120" w:after="120" w:line="240" w:lineRule="auto"/>
        <w:contextualSpacing w:val="0"/>
        <w:outlineLvl w:val="2"/>
        <w:rPr>
          <w:rFonts w:ascii="Times New Roman" w:eastAsia="Arial Unicode MS" w:hAnsi="Times New Roman"/>
          <w:vanish/>
          <w:color w:val="0070C0"/>
          <w:sz w:val="24"/>
          <w:szCs w:val="24"/>
        </w:rPr>
      </w:pPr>
    </w:p>
    <w:p w:rsidR="00E557BB" w:rsidRPr="000D62A5" w:rsidRDefault="00E557BB" w:rsidP="00B26826">
      <w:pPr>
        <w:pStyle w:val="Akapitzlist"/>
        <w:widowControl w:val="0"/>
        <w:numPr>
          <w:ilvl w:val="1"/>
          <w:numId w:val="8"/>
        </w:numPr>
        <w:spacing w:before="120" w:after="120" w:line="240" w:lineRule="auto"/>
        <w:contextualSpacing w:val="0"/>
        <w:outlineLvl w:val="2"/>
        <w:rPr>
          <w:rFonts w:ascii="Times New Roman" w:eastAsia="Arial Unicode MS" w:hAnsi="Times New Roman"/>
          <w:vanish/>
          <w:color w:val="0070C0"/>
          <w:sz w:val="24"/>
          <w:szCs w:val="24"/>
        </w:rPr>
      </w:pPr>
    </w:p>
    <w:p w:rsidR="00E557BB" w:rsidRDefault="00E557BB" w:rsidP="00B26826">
      <w:pPr>
        <w:pStyle w:val="Nagwek3"/>
        <w:keepNext w:val="0"/>
        <w:widowControl w:val="0"/>
        <w:numPr>
          <w:ilvl w:val="1"/>
          <w:numId w:val="8"/>
        </w:numPr>
        <w:spacing w:before="120" w:after="120"/>
        <w:rPr>
          <w:rFonts w:ascii="Times New Roman" w:eastAsia="Arial Unicode MS" w:hAnsi="Times New Roman" w:cs="Times New Roman"/>
          <w:b w:val="0"/>
          <w:sz w:val="24"/>
          <w:szCs w:val="24"/>
        </w:rPr>
      </w:pPr>
      <w:r w:rsidRPr="0089494F">
        <w:rPr>
          <w:rFonts w:ascii="Times New Roman" w:eastAsia="Arial Unicode MS" w:hAnsi="Times New Roman" w:cs="Times New Roman"/>
          <w:b w:val="0"/>
          <w:sz w:val="24"/>
          <w:szCs w:val="24"/>
        </w:rPr>
        <w:t xml:space="preserve">Oferty należy dostarczyć do siedziby Zamawiającego i zaadresować: </w:t>
      </w:r>
    </w:p>
    <w:p w:rsidR="003E675C" w:rsidRPr="003E675C" w:rsidRDefault="003E675C" w:rsidP="003E675C">
      <w:pPr>
        <w:rPr>
          <w:rFonts w:eastAsia="Arial Unicode MS"/>
        </w:rPr>
      </w:pPr>
    </w:p>
    <w:p w:rsidR="00706EB9" w:rsidRDefault="00706EB9" w:rsidP="00E557BB">
      <w:pPr>
        <w:widowControl w:val="0"/>
        <w:ind w:left="4956" w:firstLine="708"/>
        <w:rPr>
          <w:b/>
        </w:rPr>
      </w:pPr>
    </w:p>
    <w:p w:rsidR="00E557BB" w:rsidRPr="0089494F" w:rsidRDefault="00E557BB" w:rsidP="00E557BB">
      <w:pPr>
        <w:widowControl w:val="0"/>
        <w:ind w:left="4956" w:firstLine="708"/>
        <w:rPr>
          <w:b/>
        </w:rPr>
      </w:pPr>
      <w:r w:rsidRPr="0089494F">
        <w:rPr>
          <w:b/>
        </w:rPr>
        <w:t>Urząd Miejski w Giżycku</w:t>
      </w:r>
    </w:p>
    <w:p w:rsidR="00E557BB" w:rsidRPr="0089494F" w:rsidRDefault="00E557BB" w:rsidP="00E557BB">
      <w:pPr>
        <w:widowControl w:val="0"/>
        <w:ind w:firstLine="360"/>
        <w:rPr>
          <w:b/>
        </w:rPr>
      </w:pPr>
      <w:r w:rsidRPr="0089494F">
        <w:rPr>
          <w:b/>
        </w:rPr>
        <w:tab/>
      </w:r>
      <w:r w:rsidRPr="0089494F">
        <w:rPr>
          <w:b/>
        </w:rPr>
        <w:tab/>
      </w:r>
      <w:r w:rsidRPr="0089494F">
        <w:rPr>
          <w:b/>
        </w:rPr>
        <w:tab/>
      </w:r>
      <w:r w:rsidRPr="0089494F">
        <w:rPr>
          <w:b/>
        </w:rPr>
        <w:tab/>
      </w:r>
      <w:r w:rsidRPr="0089494F">
        <w:rPr>
          <w:b/>
        </w:rPr>
        <w:tab/>
      </w:r>
      <w:r w:rsidRPr="0089494F">
        <w:rPr>
          <w:b/>
        </w:rPr>
        <w:tab/>
      </w:r>
      <w:r w:rsidRPr="0089494F">
        <w:rPr>
          <w:b/>
        </w:rPr>
        <w:tab/>
      </w:r>
      <w:r w:rsidRPr="0089494F">
        <w:rPr>
          <w:b/>
        </w:rPr>
        <w:tab/>
        <w:t>al. 1 Maja 14</w:t>
      </w:r>
    </w:p>
    <w:p w:rsidR="00E557BB" w:rsidRPr="0089494F" w:rsidRDefault="00E557BB" w:rsidP="00B26826">
      <w:pPr>
        <w:widowControl w:val="0"/>
        <w:numPr>
          <w:ilvl w:val="0"/>
          <w:numId w:val="6"/>
        </w:numPr>
        <w:rPr>
          <w:b/>
        </w:rPr>
      </w:pPr>
      <w:r w:rsidRPr="0089494F">
        <w:rPr>
          <w:b/>
        </w:rPr>
        <w:t>– 500 Giżycko</w:t>
      </w:r>
    </w:p>
    <w:p w:rsidR="00781B99" w:rsidRDefault="00E557BB" w:rsidP="00781B99">
      <w:pPr>
        <w:pStyle w:val="Nagwek3"/>
        <w:keepNext w:val="0"/>
        <w:numPr>
          <w:ilvl w:val="1"/>
          <w:numId w:val="8"/>
        </w:numPr>
        <w:spacing w:before="120" w:after="120"/>
        <w:jc w:val="both"/>
        <w:rPr>
          <w:rFonts w:ascii="Times New Roman" w:eastAsia="Arial Unicode MS" w:hAnsi="Times New Roman" w:cs="Times New Roman"/>
          <w:b w:val="0"/>
          <w:sz w:val="24"/>
          <w:szCs w:val="24"/>
        </w:rPr>
      </w:pPr>
      <w:r w:rsidRPr="0089494F">
        <w:rPr>
          <w:rFonts w:ascii="Times New Roman" w:eastAsia="Arial Unicode MS" w:hAnsi="Times New Roman" w:cs="Times New Roman"/>
          <w:b w:val="0"/>
          <w:sz w:val="24"/>
          <w:szCs w:val="24"/>
        </w:rPr>
        <w:lastRenderedPageBreak/>
        <w:t xml:space="preserve">Publiczne </w:t>
      </w:r>
      <w:r w:rsidR="00F063E5" w:rsidRPr="0089494F">
        <w:rPr>
          <w:rFonts w:ascii="Times New Roman" w:eastAsia="Arial Unicode MS" w:hAnsi="Times New Roman" w:cs="Times New Roman"/>
          <w:b w:val="0"/>
          <w:sz w:val="24"/>
          <w:szCs w:val="24"/>
        </w:rPr>
        <w:t xml:space="preserve">otwarcie ofert nastąpi w dniu </w:t>
      </w:r>
      <w:r w:rsidR="0089494F" w:rsidRPr="0089494F">
        <w:rPr>
          <w:rFonts w:ascii="Times New Roman" w:eastAsia="Arial Unicode MS" w:hAnsi="Times New Roman" w:cs="Times New Roman"/>
          <w:b w:val="0"/>
          <w:sz w:val="24"/>
          <w:szCs w:val="24"/>
        </w:rPr>
        <w:t>0</w:t>
      </w:r>
      <w:r w:rsidR="00781B99">
        <w:rPr>
          <w:rFonts w:ascii="Times New Roman" w:eastAsia="Arial Unicode MS" w:hAnsi="Times New Roman" w:cs="Times New Roman"/>
          <w:b w:val="0"/>
          <w:sz w:val="24"/>
          <w:szCs w:val="24"/>
        </w:rPr>
        <w:t>8</w:t>
      </w:r>
      <w:r w:rsidRPr="0089494F">
        <w:rPr>
          <w:rFonts w:ascii="Times New Roman" w:eastAsia="Arial Unicode MS" w:hAnsi="Times New Roman" w:cs="Times New Roman"/>
          <w:b w:val="0"/>
          <w:sz w:val="24"/>
          <w:szCs w:val="24"/>
        </w:rPr>
        <w:t xml:space="preserve"> </w:t>
      </w:r>
      <w:r w:rsidR="0089494F" w:rsidRPr="0089494F">
        <w:rPr>
          <w:rFonts w:ascii="Times New Roman" w:eastAsia="Arial Unicode MS" w:hAnsi="Times New Roman" w:cs="Times New Roman"/>
          <w:b w:val="0"/>
          <w:sz w:val="24"/>
          <w:szCs w:val="24"/>
        </w:rPr>
        <w:t>marca 2012</w:t>
      </w:r>
      <w:r w:rsidRPr="0089494F">
        <w:rPr>
          <w:rFonts w:ascii="Times New Roman" w:eastAsia="Arial Unicode MS" w:hAnsi="Times New Roman" w:cs="Times New Roman"/>
          <w:b w:val="0"/>
          <w:sz w:val="24"/>
          <w:szCs w:val="24"/>
        </w:rPr>
        <w:t xml:space="preserve"> r., o godz. 12.10 w sie</w:t>
      </w:r>
      <w:r w:rsidR="0032371A" w:rsidRPr="0089494F">
        <w:rPr>
          <w:rFonts w:ascii="Times New Roman" w:eastAsia="Arial Unicode MS" w:hAnsi="Times New Roman" w:cs="Times New Roman"/>
          <w:b w:val="0"/>
          <w:sz w:val="24"/>
          <w:szCs w:val="24"/>
        </w:rPr>
        <w:t>dzibie   Zamawiającego, pok. 113</w:t>
      </w:r>
      <w:r w:rsidRPr="0089494F">
        <w:rPr>
          <w:rFonts w:ascii="Times New Roman" w:eastAsia="Arial Unicode MS" w:hAnsi="Times New Roman" w:cs="Times New Roman"/>
          <w:b w:val="0"/>
          <w:sz w:val="24"/>
          <w:szCs w:val="24"/>
        </w:rPr>
        <w:t>.</w:t>
      </w:r>
    </w:p>
    <w:p w:rsidR="00781B99" w:rsidRDefault="00781B99" w:rsidP="00781B99">
      <w:pPr>
        <w:rPr>
          <w:rFonts w:eastAsia="Arial Unicode MS"/>
        </w:rPr>
      </w:pPr>
      <w:r>
        <w:rPr>
          <w:rFonts w:eastAsia="Arial Unicode MS"/>
        </w:rPr>
        <w:t xml:space="preserve">      6.5 </w:t>
      </w:r>
      <w:r w:rsidR="005B49BF">
        <w:rPr>
          <w:rFonts w:eastAsia="Arial Unicode MS"/>
        </w:rPr>
        <w:t xml:space="preserve">Planowany termin podpisania umowy - </w:t>
      </w:r>
      <w:r>
        <w:rPr>
          <w:rFonts w:eastAsia="Arial Unicode MS"/>
        </w:rPr>
        <w:t xml:space="preserve"> 16.03.2012 r.</w:t>
      </w:r>
    </w:p>
    <w:p w:rsidR="00781B99" w:rsidRPr="00781B99" w:rsidRDefault="00781B99" w:rsidP="00781B99">
      <w:pPr>
        <w:rPr>
          <w:rFonts w:eastAsia="Arial Unicode MS"/>
        </w:rPr>
      </w:pPr>
      <w:r>
        <w:rPr>
          <w:rFonts w:eastAsia="Arial Unicode MS"/>
        </w:rPr>
        <w:t xml:space="preserve"> </w:t>
      </w:r>
    </w:p>
    <w:p w:rsidR="00E557BB" w:rsidRPr="0089494F" w:rsidRDefault="00E557BB" w:rsidP="00B26826">
      <w:pPr>
        <w:pStyle w:val="Nagwek1"/>
        <w:numPr>
          <w:ilvl w:val="1"/>
          <w:numId w:val="2"/>
        </w:numPr>
        <w:tabs>
          <w:tab w:val="clear" w:pos="61"/>
          <w:tab w:val="num" w:pos="360"/>
        </w:tabs>
        <w:spacing w:before="120" w:after="240"/>
        <w:ind w:left="0"/>
        <w:rPr>
          <w:rFonts w:ascii="Times New Roman" w:hAnsi="Times New Roman" w:cs="Times New Roman"/>
          <w:sz w:val="24"/>
          <w:szCs w:val="24"/>
        </w:rPr>
      </w:pPr>
      <w:r w:rsidRPr="0089494F">
        <w:rPr>
          <w:rFonts w:ascii="Times New Roman" w:hAnsi="Times New Roman" w:cs="Times New Roman"/>
          <w:sz w:val="24"/>
          <w:szCs w:val="24"/>
        </w:rPr>
        <w:t>OPIS KRYTERIÓW I SPOSOBU OCENY OFERT</w:t>
      </w:r>
    </w:p>
    <w:p w:rsidR="00E557BB" w:rsidRPr="0089494F" w:rsidRDefault="00E557BB" w:rsidP="00E557BB">
      <w:pPr>
        <w:ind w:left="567"/>
      </w:pPr>
      <w:r w:rsidRPr="0089494F">
        <w:t>Oferty zostaną ocenione za pomocą systemu punktowego, zgodnie z poniższymi kryteriami:</w:t>
      </w:r>
    </w:p>
    <w:p w:rsidR="00E557BB" w:rsidRPr="0089494F" w:rsidRDefault="00E557BB" w:rsidP="00E557BB">
      <w:pPr>
        <w:ind w:left="1065"/>
      </w:pPr>
      <w:r w:rsidRPr="0089494F">
        <w:t>Cena /ryczałtowa cena określona w formularzu ofertowym/</w:t>
      </w:r>
      <w:r w:rsidRPr="0089494F">
        <w:tab/>
        <w:t>-</w:t>
      </w:r>
      <w:r w:rsidRPr="0089494F">
        <w:tab/>
        <w:t>100 %,</w:t>
      </w:r>
    </w:p>
    <w:p w:rsidR="00E557BB" w:rsidRPr="0089494F" w:rsidRDefault="00E557BB" w:rsidP="00E557BB">
      <w:pPr>
        <w:ind w:left="1065"/>
      </w:pPr>
      <w:r w:rsidRPr="0089494F">
        <w:t>Cena będzie obliczana wg następującej formuły:</w:t>
      </w:r>
    </w:p>
    <w:p w:rsidR="00E557BB" w:rsidRPr="0089494F" w:rsidRDefault="00E557BB" w:rsidP="00E557BB">
      <w:pPr>
        <w:ind w:left="1065"/>
        <w:rPr>
          <w:u w:val="single"/>
        </w:rPr>
      </w:pPr>
      <w:r w:rsidRPr="0089494F">
        <w:tab/>
      </w:r>
      <w:r w:rsidRPr="0089494F">
        <w:tab/>
      </w:r>
      <w:r w:rsidRPr="0089494F">
        <w:tab/>
      </w:r>
      <w:r w:rsidRPr="0089494F">
        <w:tab/>
      </w:r>
      <w:r w:rsidRPr="0089494F">
        <w:tab/>
        <w:t xml:space="preserve">            </w:t>
      </w:r>
      <w:r w:rsidRPr="0089494F">
        <w:rPr>
          <w:u w:val="single"/>
        </w:rPr>
        <w:t>cena oferty najtańszej</w:t>
      </w:r>
    </w:p>
    <w:p w:rsidR="00DC570A" w:rsidRPr="0089494F" w:rsidRDefault="00E557BB" w:rsidP="00CC63E5">
      <w:pPr>
        <w:ind w:left="1065"/>
      </w:pPr>
      <w:r w:rsidRPr="0089494F">
        <w:t>Cena oferty</w:t>
      </w:r>
      <w:r w:rsidRPr="0089494F">
        <w:tab/>
      </w:r>
      <w:r w:rsidRPr="0089494F">
        <w:tab/>
      </w:r>
      <w:r w:rsidRPr="0089494F">
        <w:tab/>
        <w:t>=</w:t>
      </w:r>
      <w:r w:rsidRPr="0089494F">
        <w:tab/>
        <w:t>cena oferty badanej</w:t>
      </w:r>
      <w:r w:rsidRPr="0089494F">
        <w:tab/>
        <w:t xml:space="preserve">          x 100 %</w:t>
      </w:r>
    </w:p>
    <w:p w:rsidR="00CC63E5" w:rsidRPr="0089494F" w:rsidRDefault="00CC63E5" w:rsidP="00CC63E5">
      <w:pPr>
        <w:ind w:left="1065"/>
      </w:pPr>
    </w:p>
    <w:p w:rsidR="00CC63E5" w:rsidRPr="0089494F" w:rsidRDefault="00CC63E5" w:rsidP="00B26826">
      <w:pPr>
        <w:pStyle w:val="Akapitzlist"/>
        <w:numPr>
          <w:ilvl w:val="1"/>
          <w:numId w:val="2"/>
        </w:numPr>
        <w:ind w:firstLine="299"/>
        <w:rPr>
          <w:rFonts w:ascii="Times New Roman" w:hAnsi="Times New Roman"/>
          <w:b/>
          <w:sz w:val="24"/>
          <w:szCs w:val="24"/>
        </w:rPr>
      </w:pPr>
      <w:r w:rsidRPr="0089494F">
        <w:rPr>
          <w:rFonts w:ascii="Times New Roman" w:hAnsi="Times New Roman"/>
          <w:b/>
          <w:sz w:val="24"/>
          <w:szCs w:val="24"/>
        </w:rPr>
        <w:t>UWAGI</w:t>
      </w:r>
    </w:p>
    <w:p w:rsidR="003E675C" w:rsidRDefault="00CC63E5" w:rsidP="00CC63E5">
      <w:pPr>
        <w:pStyle w:val="Akapitzlist"/>
        <w:ind w:left="0"/>
        <w:rPr>
          <w:rFonts w:ascii="Times New Roman" w:hAnsi="Times New Roman"/>
          <w:sz w:val="24"/>
          <w:szCs w:val="24"/>
        </w:rPr>
      </w:pPr>
      <w:r w:rsidRPr="0089494F">
        <w:rPr>
          <w:rFonts w:ascii="Times New Roman" w:hAnsi="Times New Roman"/>
          <w:sz w:val="24"/>
          <w:szCs w:val="24"/>
        </w:rPr>
        <w:t xml:space="preserve">                Zgodnie z art. 70</w:t>
      </w:r>
      <w:r w:rsidRPr="0089494F">
        <w:rPr>
          <w:rFonts w:ascii="Times New Roman" w:hAnsi="Times New Roman"/>
          <w:sz w:val="24"/>
          <w:szCs w:val="24"/>
          <w:vertAlign w:val="superscript"/>
        </w:rPr>
        <w:t>1</w:t>
      </w:r>
      <w:r w:rsidRPr="0089494F">
        <w:rPr>
          <w:rFonts w:ascii="Times New Roman" w:hAnsi="Times New Roman"/>
          <w:sz w:val="24"/>
          <w:szCs w:val="24"/>
        </w:rPr>
        <w:t xml:space="preserve"> § 3 KC Zamawiający zastrzega sobie prawo do zmiany lub </w:t>
      </w:r>
      <w:r w:rsidR="003E675C">
        <w:rPr>
          <w:rFonts w:ascii="Times New Roman" w:hAnsi="Times New Roman"/>
          <w:sz w:val="24"/>
          <w:szCs w:val="24"/>
        </w:rPr>
        <w:t xml:space="preserve"> </w:t>
      </w:r>
    </w:p>
    <w:p w:rsidR="00CC63E5" w:rsidRPr="0089494F" w:rsidRDefault="003E675C" w:rsidP="00CC63E5">
      <w:pPr>
        <w:pStyle w:val="Akapitzli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="00CC63E5" w:rsidRPr="0089494F">
        <w:rPr>
          <w:rFonts w:ascii="Times New Roman" w:hAnsi="Times New Roman"/>
          <w:sz w:val="24"/>
          <w:szCs w:val="24"/>
        </w:rPr>
        <w:t>odwołania ogłoszenia lub warunków przetargu.</w:t>
      </w:r>
    </w:p>
    <w:p w:rsidR="00E557BB" w:rsidRPr="00034D32" w:rsidRDefault="00E557BB" w:rsidP="00B26826">
      <w:pPr>
        <w:pStyle w:val="Nagwek1"/>
        <w:numPr>
          <w:ilvl w:val="1"/>
          <w:numId w:val="2"/>
        </w:numPr>
        <w:tabs>
          <w:tab w:val="clear" w:pos="61"/>
          <w:tab w:val="num" w:pos="360"/>
          <w:tab w:val="left" w:pos="567"/>
        </w:tabs>
        <w:spacing w:before="120" w:after="240"/>
        <w:ind w:left="567" w:hanging="567"/>
        <w:rPr>
          <w:rFonts w:ascii="Times New Roman" w:hAnsi="Times New Roman" w:cs="Times New Roman"/>
          <w:sz w:val="24"/>
          <w:szCs w:val="24"/>
        </w:rPr>
      </w:pPr>
      <w:r w:rsidRPr="00034D32">
        <w:rPr>
          <w:rFonts w:ascii="Times New Roman" w:hAnsi="Times New Roman" w:cs="Times New Roman"/>
          <w:sz w:val="24"/>
          <w:szCs w:val="24"/>
        </w:rPr>
        <w:t>ZAŁĄCZNIKI</w:t>
      </w:r>
    </w:p>
    <w:p w:rsidR="00E557BB" w:rsidRPr="00034D32" w:rsidRDefault="00E557BB" w:rsidP="00B26826">
      <w:pPr>
        <w:pStyle w:val="Tekstpodstawowy3"/>
        <w:numPr>
          <w:ilvl w:val="0"/>
          <w:numId w:val="3"/>
        </w:numPr>
        <w:tabs>
          <w:tab w:val="clear" w:pos="360"/>
          <w:tab w:val="num" w:pos="720"/>
        </w:tabs>
        <w:spacing w:after="0"/>
        <w:ind w:left="720"/>
        <w:rPr>
          <w:i/>
          <w:sz w:val="24"/>
          <w:szCs w:val="24"/>
        </w:rPr>
      </w:pPr>
      <w:r w:rsidRPr="00034D32">
        <w:rPr>
          <w:i/>
          <w:sz w:val="24"/>
          <w:szCs w:val="24"/>
        </w:rPr>
        <w:t xml:space="preserve">Załącznik nr 1 </w:t>
      </w:r>
      <w:r w:rsidRPr="00034D32">
        <w:rPr>
          <w:i/>
          <w:sz w:val="24"/>
          <w:szCs w:val="24"/>
        </w:rPr>
        <w:tab/>
        <w:t>-</w:t>
      </w:r>
      <w:r w:rsidRPr="00034D32">
        <w:rPr>
          <w:i/>
          <w:sz w:val="24"/>
          <w:szCs w:val="24"/>
        </w:rPr>
        <w:tab/>
        <w:t xml:space="preserve">formularz cenowy oferty,  </w:t>
      </w:r>
    </w:p>
    <w:p w:rsidR="00440497" w:rsidRPr="00034D32" w:rsidRDefault="00E557BB" w:rsidP="00B26826">
      <w:pPr>
        <w:pStyle w:val="Tekstpodstawowy3"/>
        <w:numPr>
          <w:ilvl w:val="0"/>
          <w:numId w:val="3"/>
        </w:numPr>
        <w:tabs>
          <w:tab w:val="clear" w:pos="360"/>
          <w:tab w:val="num" w:pos="720"/>
        </w:tabs>
        <w:spacing w:after="0"/>
        <w:ind w:left="720"/>
        <w:rPr>
          <w:i/>
          <w:sz w:val="24"/>
          <w:szCs w:val="24"/>
        </w:rPr>
      </w:pPr>
      <w:r w:rsidRPr="00034D32">
        <w:rPr>
          <w:i/>
          <w:sz w:val="24"/>
          <w:szCs w:val="24"/>
        </w:rPr>
        <w:t>Załącznik nr 2</w:t>
      </w:r>
      <w:r w:rsidRPr="00034D32">
        <w:rPr>
          <w:i/>
          <w:sz w:val="24"/>
          <w:szCs w:val="24"/>
        </w:rPr>
        <w:tab/>
      </w:r>
      <w:r w:rsidR="00DC570A" w:rsidRPr="00034D32">
        <w:rPr>
          <w:i/>
          <w:sz w:val="24"/>
          <w:szCs w:val="24"/>
        </w:rPr>
        <w:t xml:space="preserve">            </w:t>
      </w:r>
      <w:r w:rsidR="0089494F" w:rsidRPr="00034D32">
        <w:rPr>
          <w:i/>
          <w:sz w:val="24"/>
          <w:szCs w:val="24"/>
        </w:rPr>
        <w:t xml:space="preserve">-         </w:t>
      </w:r>
      <w:r w:rsidR="00097610">
        <w:rPr>
          <w:i/>
          <w:sz w:val="24"/>
          <w:szCs w:val="24"/>
        </w:rPr>
        <w:t>Wzór Umowy</w:t>
      </w:r>
      <w:r w:rsidR="0032371A" w:rsidRPr="00034D32">
        <w:rPr>
          <w:i/>
          <w:sz w:val="24"/>
          <w:szCs w:val="24"/>
        </w:rPr>
        <w:t>,</w:t>
      </w:r>
    </w:p>
    <w:p w:rsidR="00E557BB" w:rsidRPr="00034D32" w:rsidRDefault="0089494F" w:rsidP="00B26826">
      <w:pPr>
        <w:pStyle w:val="Tekstpodstawowy3"/>
        <w:numPr>
          <w:ilvl w:val="0"/>
          <w:numId w:val="3"/>
        </w:numPr>
        <w:tabs>
          <w:tab w:val="clear" w:pos="360"/>
          <w:tab w:val="num" w:pos="720"/>
        </w:tabs>
        <w:spacing w:after="0"/>
        <w:ind w:left="720"/>
        <w:rPr>
          <w:b/>
          <w:i/>
        </w:rPr>
      </w:pPr>
      <w:r w:rsidRPr="00034D32">
        <w:rPr>
          <w:i/>
          <w:sz w:val="24"/>
          <w:szCs w:val="24"/>
        </w:rPr>
        <w:t>Załą</w:t>
      </w:r>
      <w:r w:rsidR="009C44F3" w:rsidRPr="00034D32">
        <w:rPr>
          <w:i/>
          <w:sz w:val="24"/>
          <w:szCs w:val="24"/>
        </w:rPr>
        <w:t xml:space="preserve">cznik nr 3            -         </w:t>
      </w:r>
      <w:r w:rsidRPr="00034D32">
        <w:rPr>
          <w:i/>
          <w:sz w:val="24"/>
          <w:szCs w:val="24"/>
        </w:rPr>
        <w:t>Plan Sytuacyjny</w:t>
      </w:r>
    </w:p>
    <w:p w:rsidR="00DC570A" w:rsidRPr="00034D32" w:rsidRDefault="00DC570A" w:rsidP="00E557BB">
      <w:pPr>
        <w:autoSpaceDE w:val="0"/>
        <w:autoSpaceDN w:val="0"/>
        <w:adjustRightInd w:val="0"/>
        <w:spacing w:line="360" w:lineRule="auto"/>
        <w:jc w:val="right"/>
        <w:rPr>
          <w:i/>
        </w:rPr>
      </w:pPr>
    </w:p>
    <w:p w:rsidR="00DC570A" w:rsidRPr="000D62A5" w:rsidRDefault="00DC570A" w:rsidP="00E557BB">
      <w:pPr>
        <w:autoSpaceDE w:val="0"/>
        <w:autoSpaceDN w:val="0"/>
        <w:adjustRightInd w:val="0"/>
        <w:spacing w:line="360" w:lineRule="auto"/>
        <w:jc w:val="right"/>
        <w:rPr>
          <w:color w:val="0070C0"/>
        </w:rPr>
      </w:pPr>
    </w:p>
    <w:p w:rsidR="00DC570A" w:rsidRPr="000D62A5" w:rsidRDefault="00DC570A" w:rsidP="00E557BB">
      <w:pPr>
        <w:autoSpaceDE w:val="0"/>
        <w:autoSpaceDN w:val="0"/>
        <w:adjustRightInd w:val="0"/>
        <w:spacing w:line="360" w:lineRule="auto"/>
        <w:jc w:val="right"/>
        <w:rPr>
          <w:color w:val="0070C0"/>
        </w:rPr>
      </w:pPr>
    </w:p>
    <w:p w:rsidR="00DC570A" w:rsidRPr="000D62A5" w:rsidRDefault="00DC570A" w:rsidP="00E557BB">
      <w:pPr>
        <w:autoSpaceDE w:val="0"/>
        <w:autoSpaceDN w:val="0"/>
        <w:adjustRightInd w:val="0"/>
        <w:spacing w:line="360" w:lineRule="auto"/>
        <w:jc w:val="right"/>
        <w:rPr>
          <w:color w:val="0070C0"/>
        </w:rPr>
      </w:pPr>
    </w:p>
    <w:p w:rsidR="00DC570A" w:rsidRPr="000D62A5" w:rsidRDefault="00DC570A" w:rsidP="00E557BB">
      <w:pPr>
        <w:autoSpaceDE w:val="0"/>
        <w:autoSpaceDN w:val="0"/>
        <w:adjustRightInd w:val="0"/>
        <w:spacing w:line="360" w:lineRule="auto"/>
        <w:jc w:val="right"/>
        <w:rPr>
          <w:color w:val="0070C0"/>
        </w:rPr>
      </w:pPr>
    </w:p>
    <w:p w:rsidR="00DC570A" w:rsidRPr="000D62A5" w:rsidRDefault="00DC570A" w:rsidP="00E557BB">
      <w:pPr>
        <w:autoSpaceDE w:val="0"/>
        <w:autoSpaceDN w:val="0"/>
        <w:adjustRightInd w:val="0"/>
        <w:spacing w:line="360" w:lineRule="auto"/>
        <w:jc w:val="right"/>
        <w:rPr>
          <w:color w:val="0070C0"/>
        </w:rPr>
      </w:pPr>
    </w:p>
    <w:p w:rsidR="00DC570A" w:rsidRPr="000D62A5" w:rsidRDefault="00DC570A" w:rsidP="00E557BB">
      <w:pPr>
        <w:autoSpaceDE w:val="0"/>
        <w:autoSpaceDN w:val="0"/>
        <w:adjustRightInd w:val="0"/>
        <w:spacing w:line="360" w:lineRule="auto"/>
        <w:jc w:val="right"/>
        <w:rPr>
          <w:color w:val="0070C0"/>
        </w:rPr>
      </w:pPr>
    </w:p>
    <w:p w:rsidR="00DC570A" w:rsidRPr="000D62A5" w:rsidRDefault="00DC570A" w:rsidP="00E557BB">
      <w:pPr>
        <w:autoSpaceDE w:val="0"/>
        <w:autoSpaceDN w:val="0"/>
        <w:adjustRightInd w:val="0"/>
        <w:spacing w:line="360" w:lineRule="auto"/>
        <w:jc w:val="right"/>
        <w:rPr>
          <w:color w:val="0070C0"/>
        </w:rPr>
      </w:pPr>
    </w:p>
    <w:p w:rsidR="00DC570A" w:rsidRPr="000D62A5" w:rsidRDefault="00DC570A" w:rsidP="00E557BB">
      <w:pPr>
        <w:autoSpaceDE w:val="0"/>
        <w:autoSpaceDN w:val="0"/>
        <w:adjustRightInd w:val="0"/>
        <w:spacing w:line="360" w:lineRule="auto"/>
        <w:jc w:val="right"/>
        <w:rPr>
          <w:color w:val="0070C0"/>
        </w:rPr>
      </w:pPr>
    </w:p>
    <w:p w:rsidR="00DC570A" w:rsidRPr="000D62A5" w:rsidRDefault="00DC570A" w:rsidP="00E557BB">
      <w:pPr>
        <w:autoSpaceDE w:val="0"/>
        <w:autoSpaceDN w:val="0"/>
        <w:adjustRightInd w:val="0"/>
        <w:spacing w:line="360" w:lineRule="auto"/>
        <w:jc w:val="right"/>
        <w:rPr>
          <w:color w:val="0070C0"/>
        </w:rPr>
      </w:pPr>
    </w:p>
    <w:p w:rsidR="00DC570A" w:rsidRPr="000D62A5" w:rsidRDefault="00DC570A" w:rsidP="00E557BB">
      <w:pPr>
        <w:autoSpaceDE w:val="0"/>
        <w:autoSpaceDN w:val="0"/>
        <w:adjustRightInd w:val="0"/>
        <w:spacing w:line="360" w:lineRule="auto"/>
        <w:jc w:val="right"/>
        <w:rPr>
          <w:color w:val="0070C0"/>
        </w:rPr>
      </w:pPr>
    </w:p>
    <w:p w:rsidR="00DC570A" w:rsidRPr="000D62A5" w:rsidRDefault="00DC570A" w:rsidP="00E557BB">
      <w:pPr>
        <w:autoSpaceDE w:val="0"/>
        <w:autoSpaceDN w:val="0"/>
        <w:adjustRightInd w:val="0"/>
        <w:spacing w:line="360" w:lineRule="auto"/>
        <w:jc w:val="right"/>
        <w:rPr>
          <w:color w:val="0070C0"/>
        </w:rPr>
      </w:pPr>
    </w:p>
    <w:p w:rsidR="00DC570A" w:rsidRPr="000D62A5" w:rsidRDefault="00DC570A" w:rsidP="00E557BB">
      <w:pPr>
        <w:autoSpaceDE w:val="0"/>
        <w:autoSpaceDN w:val="0"/>
        <w:adjustRightInd w:val="0"/>
        <w:spacing w:line="360" w:lineRule="auto"/>
        <w:jc w:val="right"/>
        <w:rPr>
          <w:color w:val="0070C0"/>
        </w:rPr>
      </w:pPr>
    </w:p>
    <w:p w:rsidR="00F34A5C" w:rsidRPr="000D62A5" w:rsidRDefault="00F34A5C" w:rsidP="00E557BB">
      <w:pPr>
        <w:autoSpaceDE w:val="0"/>
        <w:autoSpaceDN w:val="0"/>
        <w:adjustRightInd w:val="0"/>
        <w:spacing w:line="360" w:lineRule="auto"/>
        <w:jc w:val="right"/>
        <w:rPr>
          <w:color w:val="0070C0"/>
        </w:rPr>
      </w:pPr>
    </w:p>
    <w:p w:rsidR="00F34A5C" w:rsidRPr="000D62A5" w:rsidRDefault="00F34A5C" w:rsidP="00E557BB">
      <w:pPr>
        <w:autoSpaceDE w:val="0"/>
        <w:autoSpaceDN w:val="0"/>
        <w:adjustRightInd w:val="0"/>
        <w:spacing w:line="360" w:lineRule="auto"/>
        <w:jc w:val="right"/>
        <w:rPr>
          <w:color w:val="0070C0"/>
        </w:rPr>
      </w:pPr>
    </w:p>
    <w:p w:rsidR="00034D32" w:rsidRDefault="00034D32" w:rsidP="00E557BB">
      <w:pPr>
        <w:autoSpaceDE w:val="0"/>
        <w:autoSpaceDN w:val="0"/>
        <w:adjustRightInd w:val="0"/>
        <w:spacing w:line="360" w:lineRule="auto"/>
        <w:jc w:val="right"/>
        <w:rPr>
          <w:color w:val="0070C0"/>
        </w:rPr>
      </w:pPr>
    </w:p>
    <w:p w:rsidR="00706EB9" w:rsidRDefault="00706EB9" w:rsidP="008F58DE">
      <w:pPr>
        <w:autoSpaceDE w:val="0"/>
        <w:autoSpaceDN w:val="0"/>
        <w:adjustRightInd w:val="0"/>
        <w:spacing w:line="360" w:lineRule="auto"/>
        <w:rPr>
          <w:color w:val="0070C0"/>
        </w:rPr>
      </w:pPr>
    </w:p>
    <w:p w:rsidR="00DC570A" w:rsidRPr="000D62A5" w:rsidRDefault="00DC570A" w:rsidP="00B07403">
      <w:pPr>
        <w:autoSpaceDE w:val="0"/>
        <w:autoSpaceDN w:val="0"/>
        <w:adjustRightInd w:val="0"/>
        <w:spacing w:line="360" w:lineRule="auto"/>
        <w:rPr>
          <w:color w:val="0070C0"/>
        </w:rPr>
      </w:pPr>
    </w:p>
    <w:p w:rsidR="00E557BB" w:rsidRPr="00034D32" w:rsidRDefault="00E557BB" w:rsidP="00E557BB">
      <w:pPr>
        <w:autoSpaceDE w:val="0"/>
        <w:autoSpaceDN w:val="0"/>
        <w:adjustRightInd w:val="0"/>
        <w:spacing w:line="360" w:lineRule="auto"/>
        <w:jc w:val="right"/>
        <w:rPr>
          <w:i/>
        </w:rPr>
      </w:pPr>
      <w:r w:rsidRPr="00034D32">
        <w:rPr>
          <w:i/>
        </w:rPr>
        <w:lastRenderedPageBreak/>
        <w:t>Załącznik nr 1</w:t>
      </w:r>
    </w:p>
    <w:p w:rsidR="00E557BB" w:rsidRPr="00034D32" w:rsidRDefault="00E557BB" w:rsidP="00E557BB">
      <w:pPr>
        <w:pStyle w:val="Tekstpodstawowy"/>
        <w:jc w:val="both"/>
        <w:rPr>
          <w:b/>
        </w:rPr>
      </w:pPr>
      <w:r w:rsidRPr="00034D32">
        <w:rPr>
          <w:b/>
          <w:u w:val="single"/>
        </w:rPr>
        <w:t>NAZWA ZAMÓWIENIA</w:t>
      </w:r>
      <w:r w:rsidRPr="00034D32">
        <w:rPr>
          <w:b/>
        </w:rPr>
        <w:t>:</w:t>
      </w:r>
    </w:p>
    <w:p w:rsidR="00034D32" w:rsidRPr="00034D32" w:rsidRDefault="00034D32" w:rsidP="00034D32">
      <w:pPr>
        <w:pStyle w:val="Nagwek3"/>
        <w:keepNext w:val="0"/>
        <w:widowControl w:val="0"/>
        <w:tabs>
          <w:tab w:val="left" w:pos="1701"/>
        </w:tabs>
        <w:jc w:val="center"/>
        <w:rPr>
          <w:rStyle w:val="Pogrubienie"/>
          <w:rFonts w:ascii="Times New Roman" w:hAnsi="Times New Roman" w:cs="Times New Roman"/>
          <w:b/>
          <w:bCs/>
          <w:szCs w:val="24"/>
        </w:rPr>
      </w:pPr>
      <w:r w:rsidRPr="00034D32">
        <w:rPr>
          <w:rFonts w:ascii="Times New Roman" w:hAnsi="Times New Roman" w:cs="Times New Roman"/>
          <w:szCs w:val="24"/>
        </w:rPr>
        <w:t xml:space="preserve">„OPRACOWANIE DOKUMENTACJI TECHNICZNEJ PRZEBUDOWY  </w:t>
      </w:r>
      <w:r w:rsidR="00097610">
        <w:rPr>
          <w:rFonts w:ascii="Times New Roman" w:hAnsi="Times New Roman" w:cs="Times New Roman"/>
          <w:szCs w:val="24"/>
        </w:rPr>
        <w:t xml:space="preserve">CZĘŚCI </w:t>
      </w:r>
      <w:r w:rsidRPr="00034D32">
        <w:rPr>
          <w:rFonts w:ascii="Times New Roman" w:hAnsi="Times New Roman" w:cs="Times New Roman"/>
          <w:szCs w:val="24"/>
        </w:rPr>
        <w:t>TARGOWISKA MIEJSKIEGO”</w:t>
      </w:r>
    </w:p>
    <w:p w:rsidR="00E557BB" w:rsidRPr="00034D32" w:rsidRDefault="00E557BB" w:rsidP="00034D32">
      <w:pPr>
        <w:pStyle w:val="Tekstpodstawowy3"/>
        <w:rPr>
          <w:sz w:val="20"/>
          <w:szCs w:val="20"/>
        </w:rPr>
      </w:pPr>
    </w:p>
    <w:p w:rsidR="00E557BB" w:rsidRPr="00034D32" w:rsidRDefault="00DC570A" w:rsidP="00E557BB">
      <w:pPr>
        <w:pStyle w:val="Tekstpodstawowywcity"/>
        <w:jc w:val="center"/>
        <w:rPr>
          <w:b/>
        </w:rPr>
      </w:pPr>
      <w:r w:rsidRPr="00034D32">
        <w:rPr>
          <w:b/>
        </w:rPr>
        <w:t>FORMULARZ CENOWY OFERTY</w:t>
      </w:r>
    </w:p>
    <w:p w:rsidR="00E557BB" w:rsidRPr="00034D32" w:rsidRDefault="00E557BB" w:rsidP="00E557BB">
      <w:r w:rsidRPr="00034D32">
        <w:t>FIRMA:  ..................................................................................................................................................</w:t>
      </w:r>
    </w:p>
    <w:p w:rsidR="00E557BB" w:rsidRPr="00034D32" w:rsidRDefault="00E557BB" w:rsidP="00E557BB">
      <w:r w:rsidRPr="00034D32">
        <w:t>Z SIEDZIBĄ W: ...........................................................PRZY UL.: ..........................................</w:t>
      </w:r>
    </w:p>
    <w:p w:rsidR="00E557BB" w:rsidRPr="00034D32" w:rsidRDefault="00E557BB" w:rsidP="00E557BB">
      <w:r w:rsidRPr="00034D32">
        <w:t>O NUMERZE REGON: ............................................................... I NIP: ...................................</w:t>
      </w:r>
    </w:p>
    <w:p w:rsidR="00E557BB" w:rsidRPr="00034D32" w:rsidRDefault="00E557BB" w:rsidP="00B26826">
      <w:pPr>
        <w:numPr>
          <w:ilvl w:val="0"/>
          <w:numId w:val="10"/>
        </w:numPr>
      </w:pPr>
      <w:r w:rsidRPr="00034D32">
        <w:t>Po zapoznaniu się z warunkami umowy, a także w oparciu o pozyskane przez siebie informacje dotyczące ww. zamówienia, my niżej podpisani, niniejszym oferujemy wykonanie zadania będącego przedmiotem zamówienia  oraz usunięcie wszelkich wad zgodnie z warunkami umowy na ryczałtową kwotę:</w:t>
      </w:r>
    </w:p>
    <w:p w:rsidR="00E557BB" w:rsidRPr="00034D32" w:rsidRDefault="00E557BB" w:rsidP="00547AF6">
      <w:pPr>
        <w:pStyle w:val="Tekstpodstawowy"/>
        <w:spacing w:after="0"/>
        <w:ind w:left="360"/>
      </w:pPr>
      <w:r w:rsidRPr="00034D32">
        <w:t>* netto .......................................................................................... PLN</w:t>
      </w:r>
    </w:p>
    <w:p w:rsidR="00E557BB" w:rsidRPr="00034D32" w:rsidRDefault="00E557BB" w:rsidP="00547AF6">
      <w:pPr>
        <w:pStyle w:val="Tekstpodstawowy"/>
        <w:spacing w:after="0"/>
      </w:pPr>
      <w:r w:rsidRPr="00034D32">
        <w:t xml:space="preserve">         słownie:.............................................................................</w:t>
      </w:r>
      <w:r w:rsidR="00DC570A" w:rsidRPr="00034D32">
        <w:t>.............</w:t>
      </w:r>
      <w:r w:rsidRPr="00034D32">
        <w:t xml:space="preserve">....................... złotych/       </w:t>
      </w:r>
    </w:p>
    <w:p w:rsidR="00E557BB" w:rsidRPr="00034D32" w:rsidRDefault="00E557BB" w:rsidP="00547AF6">
      <w:pPr>
        <w:pStyle w:val="Tekstpodstawowy"/>
        <w:spacing w:after="0"/>
        <w:ind w:left="360"/>
        <w:rPr>
          <w:b/>
        </w:rPr>
      </w:pPr>
      <w:r w:rsidRPr="00034D32">
        <w:t>* VAT .......................................................................................... PLN /słownie:.....................................................................................................................złotych</w:t>
      </w:r>
      <w:r w:rsidRPr="00034D32">
        <w:rPr>
          <w:b/>
        </w:rPr>
        <w:t xml:space="preserve">/ </w:t>
      </w:r>
    </w:p>
    <w:p w:rsidR="00E557BB" w:rsidRPr="00034D32" w:rsidRDefault="00E557BB" w:rsidP="00547AF6">
      <w:pPr>
        <w:ind w:left="360"/>
      </w:pPr>
      <w:r w:rsidRPr="00034D32">
        <w:t xml:space="preserve">* brutto..........................................................................................PLN /słownie:.....................................................................................................................złotych/ </w:t>
      </w:r>
    </w:p>
    <w:p w:rsidR="00E557BB" w:rsidRPr="00034D32" w:rsidRDefault="00E557BB" w:rsidP="00B26826">
      <w:pPr>
        <w:numPr>
          <w:ilvl w:val="0"/>
          <w:numId w:val="10"/>
        </w:numPr>
      </w:pPr>
      <w:r w:rsidRPr="00034D32">
        <w:t>Warunki płatności: ........................................................................................................................................</w:t>
      </w:r>
    </w:p>
    <w:p w:rsidR="00E557BB" w:rsidRPr="00034D32" w:rsidRDefault="00E557BB" w:rsidP="00547AF6">
      <w:pPr>
        <w:ind w:left="360"/>
      </w:pPr>
      <w:r w:rsidRPr="00034D32">
        <w:t>.................................................................................................................................................</w:t>
      </w:r>
    </w:p>
    <w:p w:rsidR="00E557BB" w:rsidRPr="00034D32" w:rsidRDefault="00E557BB" w:rsidP="00B26826">
      <w:pPr>
        <w:numPr>
          <w:ilvl w:val="0"/>
          <w:numId w:val="10"/>
        </w:numPr>
      </w:pPr>
      <w:r w:rsidRPr="00034D32">
        <w:t>Termin realizacji przedmiotu zamówienia:</w:t>
      </w:r>
    </w:p>
    <w:p w:rsidR="00E557BB" w:rsidRPr="00034D32" w:rsidRDefault="00B25699" w:rsidP="00E557BB">
      <w:pPr>
        <w:ind w:left="360"/>
      </w:pPr>
      <w:r>
        <w:t xml:space="preserve">- rozpoczęcie: </w:t>
      </w:r>
      <w:r w:rsidR="00E557BB" w:rsidRPr="00034D32">
        <w:t>od dnia podpisania umowy,</w:t>
      </w:r>
    </w:p>
    <w:p w:rsidR="00034D32" w:rsidRDefault="00034D32" w:rsidP="00E557BB">
      <w:pPr>
        <w:ind w:left="360"/>
      </w:pPr>
      <w:r w:rsidRPr="00034D32">
        <w:t>- koncepcja przebudowy z kosztorysem inwestorskim – 2</w:t>
      </w:r>
      <w:r w:rsidR="005B49BF">
        <w:t>6</w:t>
      </w:r>
      <w:r w:rsidRPr="00034D32">
        <w:t>.03.2012 r.</w:t>
      </w:r>
    </w:p>
    <w:p w:rsidR="00B25699" w:rsidRDefault="00034D32" w:rsidP="00E557BB">
      <w:pPr>
        <w:ind w:left="360"/>
      </w:pPr>
      <w:r>
        <w:t>- pełna dokumentacja techniczna z projektami wykonawczymi</w:t>
      </w:r>
      <w:r w:rsidR="00B25699">
        <w:t xml:space="preserve"> i wnioskiem o pozwolenie  </w:t>
      </w:r>
    </w:p>
    <w:p w:rsidR="00034D32" w:rsidRPr="00034D32" w:rsidRDefault="00B25699" w:rsidP="00E557BB">
      <w:pPr>
        <w:ind w:left="360"/>
      </w:pPr>
      <w:r>
        <w:t xml:space="preserve">  na budowę</w:t>
      </w:r>
      <w:r w:rsidR="00034D32">
        <w:t xml:space="preserve"> – 20.04.2012 r.</w:t>
      </w:r>
    </w:p>
    <w:p w:rsidR="00E557BB" w:rsidRPr="00034D32" w:rsidRDefault="00034D32" w:rsidP="00B26826">
      <w:pPr>
        <w:numPr>
          <w:ilvl w:val="0"/>
          <w:numId w:val="10"/>
        </w:numPr>
      </w:pPr>
      <w:r w:rsidRPr="00034D32">
        <w:t xml:space="preserve">Okres rękojmi: </w:t>
      </w:r>
      <w:r w:rsidR="00E557BB" w:rsidRPr="00034D32">
        <w:t xml:space="preserve"> trzyletni.</w:t>
      </w:r>
    </w:p>
    <w:p w:rsidR="00E557BB" w:rsidRPr="00034D32" w:rsidRDefault="00E557BB" w:rsidP="00B26826">
      <w:pPr>
        <w:pStyle w:val="Tekstpodstawowy3"/>
        <w:numPr>
          <w:ilvl w:val="0"/>
          <w:numId w:val="10"/>
        </w:numPr>
        <w:spacing w:after="0"/>
        <w:rPr>
          <w:sz w:val="24"/>
          <w:szCs w:val="24"/>
        </w:rPr>
      </w:pPr>
      <w:r w:rsidRPr="00034D32">
        <w:rPr>
          <w:sz w:val="24"/>
          <w:szCs w:val="24"/>
        </w:rPr>
        <w:t xml:space="preserve">Oświadczamy, że akceptujemy zapisy Wzoru Umowy </w:t>
      </w:r>
      <w:r w:rsidRPr="00034D32">
        <w:rPr>
          <w:i/>
          <w:sz w:val="24"/>
          <w:szCs w:val="24"/>
        </w:rPr>
        <w:t>Załącznik nr 2</w:t>
      </w:r>
      <w:r w:rsidRPr="00034D32">
        <w:rPr>
          <w:sz w:val="24"/>
          <w:szCs w:val="24"/>
        </w:rPr>
        <w:t xml:space="preserve"> i w przypadku gdy nasza oferta zostanie wybrana jako najkorzystniejsza zobowiązujemy  się do zawarcia umowy w miejscu i terminie wskazanym przez Zamawiającego. </w:t>
      </w:r>
    </w:p>
    <w:p w:rsidR="00CE33F9" w:rsidRPr="00034D32" w:rsidRDefault="00CE33F9" w:rsidP="00E557BB">
      <w:pPr>
        <w:pStyle w:val="Tekstpodstawowy3"/>
        <w:rPr>
          <w:sz w:val="24"/>
          <w:szCs w:val="24"/>
        </w:rPr>
      </w:pPr>
    </w:p>
    <w:p w:rsidR="00E557BB" w:rsidRPr="00034D32" w:rsidRDefault="00E557BB" w:rsidP="00F34A5C">
      <w:pPr>
        <w:pStyle w:val="Tekstpodstawowy3"/>
        <w:rPr>
          <w:sz w:val="24"/>
          <w:szCs w:val="24"/>
        </w:rPr>
      </w:pPr>
      <w:r w:rsidRPr="00034D32">
        <w:rPr>
          <w:sz w:val="24"/>
          <w:szCs w:val="24"/>
        </w:rPr>
        <w:t>Podpisał ...................................................................................................................................</w:t>
      </w:r>
    </w:p>
    <w:p w:rsidR="00E557BB" w:rsidRPr="00034D32" w:rsidRDefault="00DC570A" w:rsidP="00DC570A">
      <w:pPr>
        <w:pStyle w:val="Tekstpodstawowy3"/>
        <w:rPr>
          <w:sz w:val="24"/>
          <w:szCs w:val="24"/>
        </w:rPr>
      </w:pPr>
      <w:r w:rsidRPr="00034D32">
        <w:rPr>
          <w:sz w:val="24"/>
          <w:szCs w:val="24"/>
        </w:rPr>
        <w:t>występujący</w:t>
      </w:r>
      <w:r w:rsidR="00E557BB" w:rsidRPr="00034D32">
        <w:rPr>
          <w:sz w:val="24"/>
          <w:szCs w:val="24"/>
        </w:rPr>
        <w:t xml:space="preserve"> w charakterze </w:t>
      </w:r>
      <w:r w:rsidR="00F34A5C" w:rsidRPr="00034D32">
        <w:rPr>
          <w:sz w:val="24"/>
          <w:szCs w:val="24"/>
        </w:rPr>
        <w:t>…...</w:t>
      </w:r>
      <w:r w:rsidR="00E557BB" w:rsidRPr="00034D32">
        <w:rPr>
          <w:sz w:val="24"/>
          <w:szCs w:val="24"/>
        </w:rPr>
        <w:t>...................................................................................................</w:t>
      </w:r>
    </w:p>
    <w:p w:rsidR="00F34A5C" w:rsidRPr="00034D32" w:rsidRDefault="00E557BB" w:rsidP="00F34A5C">
      <w:pPr>
        <w:pStyle w:val="Tekstpodstawowy3"/>
        <w:ind w:left="3540"/>
        <w:rPr>
          <w:sz w:val="24"/>
          <w:szCs w:val="24"/>
        </w:rPr>
      </w:pPr>
      <w:r w:rsidRPr="00034D32">
        <w:rPr>
          <w:sz w:val="24"/>
          <w:szCs w:val="24"/>
        </w:rPr>
        <w:t xml:space="preserve">             </w:t>
      </w:r>
    </w:p>
    <w:p w:rsidR="00F34A5C" w:rsidRPr="00034D32" w:rsidRDefault="00E557BB" w:rsidP="00F34A5C">
      <w:pPr>
        <w:pStyle w:val="Tekstpodstawowy3"/>
        <w:rPr>
          <w:sz w:val="24"/>
          <w:szCs w:val="24"/>
        </w:rPr>
      </w:pPr>
      <w:r w:rsidRPr="00034D32">
        <w:rPr>
          <w:sz w:val="24"/>
          <w:szCs w:val="24"/>
        </w:rPr>
        <w:t xml:space="preserve">   </w:t>
      </w:r>
      <w:r w:rsidR="00F34A5C" w:rsidRPr="00034D32">
        <w:rPr>
          <w:sz w:val="24"/>
          <w:szCs w:val="24"/>
        </w:rPr>
        <w:t xml:space="preserve">......................................... dnia .............................. </w:t>
      </w:r>
    </w:p>
    <w:p w:rsidR="00F34A5C" w:rsidRPr="00034D32" w:rsidRDefault="00F34A5C" w:rsidP="00F34A5C">
      <w:pPr>
        <w:pStyle w:val="Tekstpodstawowy3"/>
        <w:spacing w:after="0"/>
        <w:ind w:left="3540" w:right="283"/>
        <w:jc w:val="right"/>
        <w:rPr>
          <w:sz w:val="24"/>
          <w:szCs w:val="24"/>
        </w:rPr>
      </w:pPr>
    </w:p>
    <w:p w:rsidR="00CE33F9" w:rsidRPr="00034D32" w:rsidRDefault="00CE33F9" w:rsidP="00F34A5C">
      <w:pPr>
        <w:pStyle w:val="Tekstpodstawowy3"/>
        <w:spacing w:after="0"/>
        <w:ind w:left="3540" w:right="283"/>
        <w:jc w:val="right"/>
        <w:rPr>
          <w:sz w:val="24"/>
          <w:szCs w:val="24"/>
        </w:rPr>
      </w:pPr>
    </w:p>
    <w:p w:rsidR="00E557BB" w:rsidRPr="00034D32" w:rsidRDefault="00E557BB" w:rsidP="00F34A5C">
      <w:pPr>
        <w:pStyle w:val="Tekstpodstawowy3"/>
        <w:spacing w:after="0"/>
        <w:ind w:left="3540" w:right="283"/>
        <w:jc w:val="right"/>
        <w:rPr>
          <w:sz w:val="24"/>
          <w:szCs w:val="24"/>
        </w:rPr>
      </w:pPr>
      <w:r w:rsidRPr="00034D32">
        <w:rPr>
          <w:sz w:val="24"/>
          <w:szCs w:val="24"/>
        </w:rPr>
        <w:t xml:space="preserve"> ......................................................</w:t>
      </w:r>
    </w:p>
    <w:p w:rsidR="00F34A5C" w:rsidRPr="008F58DE" w:rsidRDefault="00E557BB" w:rsidP="008F58DE">
      <w:pPr>
        <w:pStyle w:val="Tekstpodstawowy3"/>
        <w:spacing w:after="0"/>
        <w:ind w:right="850" w:firstLine="435"/>
        <w:jc w:val="right"/>
      </w:pPr>
      <w:r w:rsidRPr="00034D32">
        <w:rPr>
          <w:sz w:val="24"/>
          <w:szCs w:val="24"/>
        </w:rPr>
        <w:tab/>
      </w:r>
      <w:r w:rsidRPr="00034D32">
        <w:rPr>
          <w:sz w:val="24"/>
          <w:szCs w:val="24"/>
        </w:rPr>
        <w:tab/>
      </w:r>
      <w:r w:rsidRPr="00034D32">
        <w:rPr>
          <w:sz w:val="24"/>
          <w:szCs w:val="24"/>
        </w:rPr>
        <w:tab/>
      </w:r>
      <w:r w:rsidRPr="00034D32">
        <w:rPr>
          <w:sz w:val="24"/>
          <w:szCs w:val="24"/>
        </w:rPr>
        <w:tab/>
      </w:r>
      <w:r w:rsidRPr="00034D32">
        <w:rPr>
          <w:sz w:val="24"/>
          <w:szCs w:val="24"/>
        </w:rPr>
        <w:tab/>
      </w:r>
      <w:r w:rsidRPr="00034D32">
        <w:rPr>
          <w:sz w:val="24"/>
          <w:szCs w:val="24"/>
        </w:rPr>
        <w:tab/>
      </w:r>
      <w:r w:rsidRPr="00034D32">
        <w:rPr>
          <w:sz w:val="24"/>
          <w:szCs w:val="24"/>
        </w:rPr>
        <w:tab/>
      </w:r>
      <w:r w:rsidR="00F34A5C" w:rsidRPr="00034D32">
        <w:rPr>
          <w:sz w:val="24"/>
          <w:szCs w:val="24"/>
        </w:rPr>
        <w:t xml:space="preserve">  </w:t>
      </w:r>
      <w:r w:rsidRPr="00034D32">
        <w:rPr>
          <w:sz w:val="24"/>
          <w:szCs w:val="24"/>
        </w:rPr>
        <w:t xml:space="preserve">  </w:t>
      </w:r>
      <w:r w:rsidR="00F34A5C" w:rsidRPr="00034D32">
        <w:rPr>
          <w:sz w:val="24"/>
          <w:szCs w:val="24"/>
        </w:rPr>
        <w:t>/</w:t>
      </w:r>
      <w:r w:rsidRPr="00034D32">
        <w:t>podpis i pieczęć Wykonawcy</w:t>
      </w:r>
      <w:r w:rsidR="00F34A5C" w:rsidRPr="00034D32">
        <w:t>/</w:t>
      </w:r>
    </w:p>
    <w:p w:rsidR="00F62323" w:rsidRDefault="00F62323" w:rsidP="00547AF6">
      <w:pPr>
        <w:pStyle w:val="Tekstpodstawowy"/>
        <w:jc w:val="right"/>
        <w:rPr>
          <w:color w:val="0070C0"/>
        </w:rPr>
      </w:pPr>
    </w:p>
    <w:p w:rsidR="008F58DE" w:rsidRDefault="008F58DE" w:rsidP="00547AF6">
      <w:pPr>
        <w:pStyle w:val="Tekstpodstawowy"/>
        <w:jc w:val="right"/>
        <w:rPr>
          <w:color w:val="0070C0"/>
        </w:rPr>
      </w:pPr>
    </w:p>
    <w:p w:rsidR="008F58DE" w:rsidRDefault="008F58DE" w:rsidP="00547AF6">
      <w:pPr>
        <w:pStyle w:val="Tekstpodstawowy"/>
        <w:jc w:val="right"/>
        <w:rPr>
          <w:color w:val="0070C0"/>
        </w:rPr>
      </w:pPr>
    </w:p>
    <w:p w:rsidR="008D646F" w:rsidRPr="008D646F" w:rsidRDefault="008D646F" w:rsidP="008D646F">
      <w:pPr>
        <w:jc w:val="right"/>
        <w:rPr>
          <w:i/>
        </w:rPr>
      </w:pPr>
      <w:r w:rsidRPr="008D646F">
        <w:rPr>
          <w:i/>
        </w:rPr>
        <w:lastRenderedPageBreak/>
        <w:t>Załącznik nr 2</w:t>
      </w:r>
    </w:p>
    <w:p w:rsidR="00150FC6" w:rsidRPr="00AF2BDB" w:rsidRDefault="003E675C" w:rsidP="00150FC6">
      <w:pPr>
        <w:jc w:val="center"/>
        <w:rPr>
          <w:b/>
          <w:sz w:val="28"/>
          <w:szCs w:val="28"/>
        </w:rPr>
      </w:pPr>
      <w:r w:rsidRPr="003E675C">
        <w:rPr>
          <w:b/>
        </w:rPr>
        <w:t>UMOWA NA PRACE PROJEKTOWE NR</w:t>
      </w:r>
      <w:r>
        <w:rPr>
          <w:b/>
          <w:sz w:val="28"/>
          <w:szCs w:val="28"/>
        </w:rPr>
        <w:t xml:space="preserve"> </w:t>
      </w:r>
      <w:r w:rsidR="00097610">
        <w:rPr>
          <w:b/>
          <w:sz w:val="28"/>
          <w:szCs w:val="28"/>
        </w:rPr>
        <w:t>………… /</w:t>
      </w:r>
      <w:r w:rsidR="00097610" w:rsidRPr="00097610">
        <w:rPr>
          <w:b/>
          <w:i/>
          <w:sz w:val="28"/>
          <w:szCs w:val="28"/>
        </w:rPr>
        <w:t>wzór/</w:t>
      </w:r>
    </w:p>
    <w:p w:rsidR="00150FC6" w:rsidRDefault="00150FC6" w:rsidP="00150FC6">
      <w:pPr>
        <w:jc w:val="both"/>
        <w:rPr>
          <w:b/>
          <w:sz w:val="28"/>
          <w:szCs w:val="28"/>
        </w:rPr>
      </w:pPr>
    </w:p>
    <w:p w:rsidR="00150FC6" w:rsidRDefault="00F62323" w:rsidP="00150FC6">
      <w:pPr>
        <w:jc w:val="both"/>
      </w:pPr>
      <w:r>
        <w:t>W dniu ………………..</w:t>
      </w:r>
      <w:r w:rsidR="00150FC6">
        <w:t xml:space="preserve"> w Giżycku, pomiędzy Gminą Miejską Giżycko, al. 1 Maja 14,               11 – 500 Giżycko , zwaną dalej w tekście „Zamawiającym”, którą reprezentują:</w:t>
      </w:r>
    </w:p>
    <w:p w:rsidR="00150FC6" w:rsidRDefault="00150FC6" w:rsidP="00150FC6">
      <w:pPr>
        <w:ind w:left="567"/>
        <w:jc w:val="both"/>
      </w:pPr>
      <w:r>
        <w:t xml:space="preserve">1. Zastępca Burmistrza Miasta                                               – Paweł </w:t>
      </w:r>
      <w:proofErr w:type="spellStart"/>
      <w:r>
        <w:t>Czacharowski</w:t>
      </w:r>
      <w:proofErr w:type="spellEnd"/>
      <w:r>
        <w:t>,</w:t>
      </w:r>
    </w:p>
    <w:p w:rsidR="00150FC6" w:rsidRDefault="00150FC6" w:rsidP="00150FC6">
      <w:pPr>
        <w:tabs>
          <w:tab w:val="left" w:pos="6521"/>
        </w:tabs>
        <w:ind w:left="567"/>
        <w:jc w:val="both"/>
      </w:pPr>
      <w:r>
        <w:t xml:space="preserve">2. Naczelnik Wydziału Techniczno –  Inwestycyjnego            – Róża  </w:t>
      </w:r>
      <w:proofErr w:type="spellStart"/>
      <w:r>
        <w:t>Cudzanowska</w:t>
      </w:r>
      <w:proofErr w:type="spellEnd"/>
      <w:r>
        <w:t xml:space="preserve">. </w:t>
      </w:r>
    </w:p>
    <w:p w:rsidR="00150FC6" w:rsidRDefault="00150FC6" w:rsidP="00150FC6">
      <w:pPr>
        <w:jc w:val="both"/>
      </w:pPr>
    </w:p>
    <w:p w:rsidR="00150FC6" w:rsidRDefault="00F62323" w:rsidP="00150FC6">
      <w:r>
        <w:t>a …………………………………………………mającą  swą siedzibę w ……………….</w:t>
      </w:r>
      <w:r w:rsidR="00150FC6">
        <w:t xml:space="preserve"> , </w:t>
      </w:r>
      <w:r>
        <w:t xml:space="preserve">           </w:t>
      </w:r>
      <w:r w:rsidR="00150FC6">
        <w:t xml:space="preserve"> którą reprezentują:</w:t>
      </w:r>
    </w:p>
    <w:p w:rsidR="00F62323" w:rsidRDefault="00F62323" w:rsidP="00150FC6">
      <w:r>
        <w:t>………………………………………………………………………………………………..</w:t>
      </w:r>
    </w:p>
    <w:p w:rsidR="00150FC6" w:rsidRPr="00706EB9" w:rsidRDefault="00F62323" w:rsidP="00706EB9">
      <w:pPr>
        <w:pStyle w:val="Tekstpodstawowy2"/>
        <w:spacing w:line="240" w:lineRule="auto"/>
        <w:jc w:val="both"/>
      </w:pPr>
      <w:r>
        <w:t xml:space="preserve">zwaną </w:t>
      </w:r>
      <w:r w:rsidR="00150FC6">
        <w:t xml:space="preserve"> dalej w tekście „Wykonawcą”, w rezultacie  dokonania przez Zamawiającego wyboru oferty </w:t>
      </w:r>
      <w:r>
        <w:t xml:space="preserve">w ramach postępowania określonego przepisami Kodeksu Cywilnego </w:t>
      </w:r>
      <w:r w:rsidR="00150FC6">
        <w:t xml:space="preserve"> została zawarta umowa o następującej treści:</w:t>
      </w:r>
    </w:p>
    <w:p w:rsidR="00150FC6" w:rsidRDefault="00150FC6" w:rsidP="00150FC6">
      <w:pPr>
        <w:jc w:val="center"/>
      </w:pPr>
      <w:r>
        <w:t>§ 1</w:t>
      </w:r>
    </w:p>
    <w:p w:rsidR="00097610" w:rsidRDefault="005059EB" w:rsidP="00097610">
      <w:pPr>
        <w:jc w:val="both"/>
      </w:pPr>
      <w:r w:rsidRPr="003E675C">
        <w:t xml:space="preserve">1. </w:t>
      </w:r>
      <w:r w:rsidR="00150FC6" w:rsidRPr="003E675C">
        <w:t>Zamawiający zleca, a Wykonawca zobowiązuje się do wykonania dokumentacji pro</w:t>
      </w:r>
      <w:r w:rsidR="00F62323" w:rsidRPr="003E675C">
        <w:t xml:space="preserve">jektowo – kosztowej przebudowy </w:t>
      </w:r>
      <w:r w:rsidR="00097610">
        <w:t xml:space="preserve">części </w:t>
      </w:r>
      <w:r w:rsidR="00F62323" w:rsidRPr="003E675C">
        <w:t>ta</w:t>
      </w:r>
      <w:r w:rsidR="00097610">
        <w:t>rgowiska miejskiego obejmującej p</w:t>
      </w:r>
      <w:r w:rsidR="00F62323" w:rsidRPr="003E675C">
        <w:t>rzebudowę</w:t>
      </w:r>
      <w:r w:rsidR="00097610" w:rsidRPr="00097610">
        <w:t xml:space="preserve"> </w:t>
      </w:r>
      <w:r w:rsidR="00097610">
        <w:t>nawierzchni utwardzonej w zakresie wyodrębnienia  ciągów pieszych, dróg dojazdowych             z wyposażeniem w odwodnienie, oświetlenie i zdrój uliczny</w:t>
      </w:r>
      <w:r w:rsidR="00F7017B" w:rsidRPr="00F7017B">
        <w:t xml:space="preserve"> </w:t>
      </w:r>
      <w:r w:rsidR="00F7017B">
        <w:t>oraz zadaszonych stanowisk handlowych typu lekkiego</w:t>
      </w:r>
      <w:r w:rsidR="00097610">
        <w:t xml:space="preserve"> – zgodnie z założeniami Działania „Podstawowe usługi dla gospodarki   i ludności wiejskiej”  w ramach „Programu Rozwoju Obszarów Wiejskich na lata 2007 – 2013”.</w:t>
      </w:r>
    </w:p>
    <w:p w:rsidR="00150FC6" w:rsidRPr="00097610" w:rsidRDefault="005059EB" w:rsidP="005059EB">
      <w:pPr>
        <w:jc w:val="both"/>
        <w:rPr>
          <w:i/>
        </w:rPr>
      </w:pPr>
      <w:r w:rsidRPr="003E675C">
        <w:t xml:space="preserve">2. </w:t>
      </w:r>
      <w:r w:rsidR="00F62323" w:rsidRPr="003E675C">
        <w:t xml:space="preserve"> Zakres opracowania przedstawiony jest „Pl</w:t>
      </w:r>
      <w:r w:rsidR="00097610">
        <w:t xml:space="preserve">anie Sytuacyjnym” stanowiącym  </w:t>
      </w:r>
      <w:r w:rsidR="00097610" w:rsidRPr="00097610">
        <w:rPr>
          <w:i/>
        </w:rPr>
        <w:t>Z</w:t>
      </w:r>
      <w:r w:rsidR="00F62323" w:rsidRPr="00097610">
        <w:rPr>
          <w:i/>
        </w:rPr>
        <w:t xml:space="preserve">ałącznik </w:t>
      </w:r>
      <w:r w:rsidR="00097610">
        <w:rPr>
          <w:i/>
        </w:rPr>
        <w:t xml:space="preserve">  </w:t>
      </w:r>
      <w:r w:rsidRPr="00097610">
        <w:rPr>
          <w:i/>
        </w:rPr>
        <w:t xml:space="preserve"> nr 1 do umowy.</w:t>
      </w:r>
    </w:p>
    <w:p w:rsidR="005059EB" w:rsidRPr="003E675C" w:rsidRDefault="00150FC6" w:rsidP="00B26826">
      <w:pPr>
        <w:pStyle w:val="Nagwek5"/>
        <w:keepNext/>
        <w:numPr>
          <w:ilvl w:val="0"/>
          <w:numId w:val="19"/>
        </w:numPr>
        <w:tabs>
          <w:tab w:val="num" w:pos="2520"/>
        </w:tabs>
        <w:spacing w:before="0" w:after="0"/>
        <w:ind w:hanging="502"/>
        <w:jc w:val="both"/>
        <w:rPr>
          <w:b w:val="0"/>
          <w:i w:val="0"/>
          <w:sz w:val="24"/>
          <w:szCs w:val="24"/>
        </w:rPr>
      </w:pPr>
      <w:r w:rsidRPr="003E675C">
        <w:rPr>
          <w:b w:val="0"/>
          <w:i w:val="0"/>
          <w:sz w:val="24"/>
          <w:szCs w:val="24"/>
        </w:rPr>
        <w:t>Na dokumentację składają się opracowania</w:t>
      </w:r>
      <w:r w:rsidR="005059EB" w:rsidRPr="003E675C">
        <w:rPr>
          <w:b w:val="0"/>
          <w:i w:val="0"/>
          <w:sz w:val="24"/>
          <w:szCs w:val="24"/>
        </w:rPr>
        <w:t>:</w:t>
      </w:r>
    </w:p>
    <w:p w:rsidR="00F77DAC" w:rsidRPr="003E675C" w:rsidRDefault="00F77DAC" w:rsidP="00B26826">
      <w:pPr>
        <w:pStyle w:val="Nagwek5"/>
        <w:keepNext/>
        <w:numPr>
          <w:ilvl w:val="1"/>
          <w:numId w:val="18"/>
        </w:numPr>
        <w:spacing w:before="0" w:after="0"/>
        <w:jc w:val="both"/>
        <w:rPr>
          <w:b w:val="0"/>
          <w:i w:val="0"/>
          <w:sz w:val="24"/>
          <w:szCs w:val="24"/>
        </w:rPr>
      </w:pPr>
      <w:r w:rsidRPr="003E675C">
        <w:rPr>
          <w:b w:val="0"/>
          <w:i w:val="0"/>
          <w:sz w:val="24"/>
          <w:szCs w:val="24"/>
        </w:rPr>
        <w:t>Wtórnik lewostronny (zakres wynikający z potrzeb).</w:t>
      </w:r>
    </w:p>
    <w:p w:rsidR="005059EB" w:rsidRPr="005059EB" w:rsidRDefault="005059EB" w:rsidP="00B26826">
      <w:pPr>
        <w:pStyle w:val="Nagwek5"/>
        <w:keepNext/>
        <w:numPr>
          <w:ilvl w:val="1"/>
          <w:numId w:val="18"/>
        </w:numPr>
        <w:spacing w:before="0" w:after="0"/>
        <w:jc w:val="both"/>
        <w:rPr>
          <w:b w:val="0"/>
          <w:i w:val="0"/>
          <w:sz w:val="24"/>
          <w:szCs w:val="24"/>
        </w:rPr>
      </w:pPr>
      <w:r w:rsidRPr="005059EB">
        <w:rPr>
          <w:b w:val="0"/>
          <w:i w:val="0"/>
          <w:sz w:val="24"/>
          <w:szCs w:val="24"/>
        </w:rPr>
        <w:t xml:space="preserve">Koncepcja przebudowy – 1 egz. </w:t>
      </w:r>
    </w:p>
    <w:p w:rsidR="005059EB" w:rsidRPr="005059EB" w:rsidRDefault="005059EB" w:rsidP="00B26826">
      <w:pPr>
        <w:pStyle w:val="Nagwek5"/>
        <w:keepNext/>
        <w:numPr>
          <w:ilvl w:val="1"/>
          <w:numId w:val="18"/>
        </w:numPr>
        <w:spacing w:before="0" w:after="0"/>
        <w:jc w:val="both"/>
        <w:rPr>
          <w:b w:val="0"/>
          <w:i w:val="0"/>
          <w:sz w:val="24"/>
          <w:szCs w:val="24"/>
        </w:rPr>
      </w:pPr>
      <w:r w:rsidRPr="005059EB">
        <w:rPr>
          <w:b w:val="0"/>
          <w:i w:val="0"/>
          <w:sz w:val="24"/>
          <w:szCs w:val="24"/>
        </w:rPr>
        <w:t xml:space="preserve">Projekt budowlany – 4 egz. </w:t>
      </w:r>
    </w:p>
    <w:p w:rsidR="00420C81" w:rsidRDefault="005059EB" w:rsidP="00B26826">
      <w:pPr>
        <w:pStyle w:val="Nagwek5"/>
        <w:keepNext/>
        <w:numPr>
          <w:ilvl w:val="1"/>
          <w:numId w:val="18"/>
        </w:numPr>
        <w:spacing w:before="0" w:after="0"/>
        <w:jc w:val="both"/>
        <w:rPr>
          <w:b w:val="0"/>
          <w:i w:val="0"/>
          <w:sz w:val="24"/>
          <w:szCs w:val="24"/>
        </w:rPr>
      </w:pPr>
      <w:r w:rsidRPr="005059EB">
        <w:rPr>
          <w:b w:val="0"/>
          <w:i w:val="0"/>
          <w:sz w:val="24"/>
          <w:szCs w:val="24"/>
        </w:rPr>
        <w:t>Projekty wykonawcze wraz z niezbędnymi detalami – 4 egz.</w:t>
      </w:r>
    </w:p>
    <w:p w:rsidR="005059EB" w:rsidRPr="005059EB" w:rsidRDefault="00420C81" w:rsidP="00B26826">
      <w:pPr>
        <w:pStyle w:val="Nagwek5"/>
        <w:keepNext/>
        <w:numPr>
          <w:ilvl w:val="1"/>
          <w:numId w:val="18"/>
        </w:numPr>
        <w:spacing w:before="0" w:after="0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Przedmiar robot – 1 egz.</w:t>
      </w:r>
      <w:r w:rsidR="005059EB" w:rsidRPr="005059EB">
        <w:rPr>
          <w:b w:val="0"/>
          <w:i w:val="0"/>
          <w:sz w:val="24"/>
          <w:szCs w:val="24"/>
        </w:rPr>
        <w:t xml:space="preserve"> </w:t>
      </w:r>
    </w:p>
    <w:p w:rsidR="005059EB" w:rsidRPr="005059EB" w:rsidRDefault="005059EB" w:rsidP="00B26826">
      <w:pPr>
        <w:pStyle w:val="Nagwek5"/>
        <w:keepNext/>
        <w:numPr>
          <w:ilvl w:val="1"/>
          <w:numId w:val="18"/>
        </w:numPr>
        <w:spacing w:before="0" w:after="0"/>
        <w:jc w:val="both"/>
        <w:rPr>
          <w:b w:val="0"/>
          <w:i w:val="0"/>
          <w:sz w:val="24"/>
          <w:szCs w:val="24"/>
        </w:rPr>
      </w:pPr>
      <w:r w:rsidRPr="005059EB">
        <w:rPr>
          <w:b w:val="0"/>
          <w:i w:val="0"/>
          <w:sz w:val="24"/>
          <w:szCs w:val="24"/>
        </w:rPr>
        <w:t xml:space="preserve">Kosztorys Inwestorski – 1 egz. </w:t>
      </w:r>
    </w:p>
    <w:p w:rsidR="005059EB" w:rsidRDefault="005059EB" w:rsidP="00B26826">
      <w:pPr>
        <w:pStyle w:val="Nagwek5"/>
        <w:keepNext/>
        <w:numPr>
          <w:ilvl w:val="1"/>
          <w:numId w:val="18"/>
        </w:numPr>
        <w:spacing w:before="0" w:after="0"/>
        <w:jc w:val="both"/>
        <w:rPr>
          <w:b w:val="0"/>
          <w:i w:val="0"/>
          <w:sz w:val="24"/>
          <w:szCs w:val="24"/>
        </w:rPr>
      </w:pPr>
      <w:r w:rsidRPr="005059EB">
        <w:rPr>
          <w:b w:val="0"/>
          <w:i w:val="0"/>
          <w:sz w:val="24"/>
          <w:szCs w:val="24"/>
        </w:rPr>
        <w:t>Szczegółowe Specyfikacje Techniczne Wykonania i Odbioru Robót – 1 egz.</w:t>
      </w:r>
    </w:p>
    <w:p w:rsidR="00150FC6" w:rsidRPr="008D646F" w:rsidRDefault="005059EB" w:rsidP="00B26826">
      <w:pPr>
        <w:pStyle w:val="Akapitzlist"/>
        <w:numPr>
          <w:ilvl w:val="0"/>
          <w:numId w:val="19"/>
        </w:numPr>
        <w:ind w:hanging="502"/>
        <w:jc w:val="both"/>
        <w:rPr>
          <w:rFonts w:ascii="Times New Roman" w:hAnsi="Times New Roman"/>
          <w:sz w:val="24"/>
          <w:szCs w:val="24"/>
        </w:rPr>
      </w:pPr>
      <w:r w:rsidRPr="005059EB">
        <w:rPr>
          <w:rFonts w:ascii="Times New Roman" w:hAnsi="Times New Roman"/>
          <w:color w:val="0070C0"/>
          <w:sz w:val="24"/>
          <w:szCs w:val="24"/>
        </w:rPr>
        <w:t xml:space="preserve"> </w:t>
      </w:r>
      <w:r w:rsidRPr="005059EB">
        <w:rPr>
          <w:rFonts w:ascii="Times New Roman" w:hAnsi="Times New Roman"/>
          <w:sz w:val="24"/>
          <w:szCs w:val="24"/>
        </w:rPr>
        <w:t>Oprac</w:t>
      </w:r>
      <w:r>
        <w:rPr>
          <w:rFonts w:ascii="Times New Roman" w:hAnsi="Times New Roman"/>
          <w:sz w:val="24"/>
          <w:szCs w:val="24"/>
        </w:rPr>
        <w:t xml:space="preserve">owania, o których mowa w pkt.3 </w:t>
      </w:r>
      <w:r w:rsidRPr="005059EB">
        <w:rPr>
          <w:rFonts w:ascii="Times New Roman" w:hAnsi="Times New Roman"/>
          <w:sz w:val="24"/>
          <w:szCs w:val="24"/>
        </w:rPr>
        <w:t xml:space="preserve"> należy dostarczyć w formie papierowej </w:t>
      </w:r>
      <w:r w:rsidR="00B26826">
        <w:rPr>
          <w:rFonts w:ascii="Times New Roman" w:hAnsi="Times New Roman"/>
          <w:sz w:val="24"/>
          <w:szCs w:val="24"/>
        </w:rPr>
        <w:t xml:space="preserve">                 </w:t>
      </w:r>
      <w:r w:rsidRPr="005059EB">
        <w:rPr>
          <w:rFonts w:ascii="Times New Roman" w:hAnsi="Times New Roman"/>
          <w:sz w:val="24"/>
          <w:szCs w:val="24"/>
        </w:rPr>
        <w:t xml:space="preserve">w ilościach egzemplarzy podanych wyżej oraz w postaci elektronicznej na płycie 1 </w:t>
      </w:r>
      <w:proofErr w:type="spellStart"/>
      <w:r w:rsidRPr="005059EB">
        <w:rPr>
          <w:rFonts w:ascii="Times New Roman" w:hAnsi="Times New Roman"/>
          <w:sz w:val="24"/>
          <w:szCs w:val="24"/>
        </w:rPr>
        <w:t>kpl</w:t>
      </w:r>
      <w:proofErr w:type="spellEnd"/>
      <w:r w:rsidRPr="005059EB">
        <w:rPr>
          <w:rFonts w:ascii="Times New Roman" w:hAnsi="Times New Roman"/>
          <w:sz w:val="24"/>
          <w:szCs w:val="24"/>
        </w:rPr>
        <w:t>. (dopuszczalne formaty: .</w:t>
      </w:r>
      <w:proofErr w:type="spellStart"/>
      <w:r w:rsidRPr="005059EB">
        <w:rPr>
          <w:rFonts w:ascii="Times New Roman" w:hAnsi="Times New Roman"/>
          <w:sz w:val="24"/>
          <w:szCs w:val="24"/>
        </w:rPr>
        <w:t>doc</w:t>
      </w:r>
      <w:proofErr w:type="spellEnd"/>
      <w:r w:rsidRPr="005059EB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5059EB">
        <w:rPr>
          <w:rFonts w:ascii="Times New Roman" w:hAnsi="Times New Roman"/>
          <w:sz w:val="24"/>
          <w:szCs w:val="24"/>
        </w:rPr>
        <w:t>pdf</w:t>
      </w:r>
      <w:proofErr w:type="spellEnd"/>
      <w:r w:rsidRPr="005059EB">
        <w:rPr>
          <w:rFonts w:ascii="Times New Roman" w:hAnsi="Times New Roman"/>
          <w:sz w:val="24"/>
          <w:szCs w:val="24"/>
        </w:rPr>
        <w:t>. ).</w:t>
      </w:r>
    </w:p>
    <w:p w:rsidR="00150FC6" w:rsidRDefault="00150FC6" w:rsidP="00150FC6">
      <w:pPr>
        <w:jc w:val="center"/>
      </w:pPr>
      <w:r>
        <w:t>§ 2</w:t>
      </w:r>
    </w:p>
    <w:p w:rsidR="00150FC6" w:rsidRDefault="00150FC6" w:rsidP="00150FC6">
      <w:pPr>
        <w:spacing w:before="120"/>
        <w:ind w:left="426"/>
        <w:jc w:val="both"/>
      </w:pPr>
      <w:r>
        <w:t>Integralną częścią składową niniejszej umowy stanowi oferta Wykonawcy.</w:t>
      </w:r>
    </w:p>
    <w:p w:rsidR="00150FC6" w:rsidRDefault="00150FC6" w:rsidP="00150FC6">
      <w:pPr>
        <w:jc w:val="both"/>
      </w:pPr>
    </w:p>
    <w:p w:rsidR="00150FC6" w:rsidRDefault="00150FC6" w:rsidP="00150FC6">
      <w:pPr>
        <w:jc w:val="center"/>
      </w:pPr>
      <w:r>
        <w:t>§ 3</w:t>
      </w:r>
    </w:p>
    <w:p w:rsidR="00150FC6" w:rsidRDefault="00150FC6" w:rsidP="00B26826">
      <w:pPr>
        <w:numPr>
          <w:ilvl w:val="0"/>
          <w:numId w:val="11"/>
        </w:numPr>
        <w:spacing w:before="120"/>
        <w:ind w:left="714" w:hanging="357"/>
        <w:jc w:val="both"/>
      </w:pPr>
      <w:r>
        <w:t>Wykonawca zobowiązuje się dostarczyć opracowanie stanowi</w:t>
      </w:r>
      <w:r w:rsidR="005059EB">
        <w:t xml:space="preserve">ące przedmiot umowy wraz  </w:t>
      </w:r>
      <w:r>
        <w:t xml:space="preserve">z oświadczeniem o kompletności tych </w:t>
      </w:r>
      <w:r w:rsidR="005059EB">
        <w:t>prac w terminach:</w:t>
      </w:r>
    </w:p>
    <w:p w:rsidR="005059EB" w:rsidRPr="005059EB" w:rsidRDefault="005059EB" w:rsidP="005059EB">
      <w:pPr>
        <w:pStyle w:val="Akapitzlist"/>
        <w:jc w:val="both"/>
        <w:rPr>
          <w:rFonts w:ascii="Times New Roman" w:hAnsi="Times New Roman"/>
          <w:sz w:val="24"/>
          <w:szCs w:val="24"/>
        </w:rPr>
      </w:pPr>
      <w:r w:rsidRPr="005059EB">
        <w:rPr>
          <w:rFonts w:ascii="Times New Roman" w:hAnsi="Times New Roman"/>
          <w:sz w:val="24"/>
          <w:szCs w:val="24"/>
        </w:rPr>
        <w:t>- koncepcja przebudowy z kosztorysem inwestorskim – 2</w:t>
      </w:r>
      <w:r w:rsidR="005B49BF">
        <w:rPr>
          <w:rFonts w:ascii="Times New Roman" w:hAnsi="Times New Roman"/>
          <w:sz w:val="24"/>
          <w:szCs w:val="24"/>
        </w:rPr>
        <w:t>6</w:t>
      </w:r>
      <w:r w:rsidRPr="005059EB">
        <w:rPr>
          <w:rFonts w:ascii="Times New Roman" w:hAnsi="Times New Roman"/>
          <w:sz w:val="24"/>
          <w:szCs w:val="24"/>
        </w:rPr>
        <w:t>.03.2012 r.</w:t>
      </w:r>
      <w:r>
        <w:rPr>
          <w:rFonts w:ascii="Times New Roman" w:hAnsi="Times New Roman"/>
          <w:sz w:val="24"/>
          <w:szCs w:val="24"/>
        </w:rPr>
        <w:t>,</w:t>
      </w:r>
    </w:p>
    <w:p w:rsidR="005059EB" w:rsidRDefault="005059EB" w:rsidP="005059EB">
      <w:pPr>
        <w:pStyle w:val="Akapitzlist"/>
        <w:jc w:val="both"/>
        <w:rPr>
          <w:rFonts w:ascii="Times New Roman" w:hAnsi="Times New Roman"/>
          <w:sz w:val="24"/>
          <w:szCs w:val="24"/>
        </w:rPr>
      </w:pPr>
      <w:r w:rsidRPr="005059EB">
        <w:rPr>
          <w:rFonts w:ascii="Times New Roman" w:hAnsi="Times New Roman"/>
          <w:sz w:val="24"/>
          <w:szCs w:val="24"/>
        </w:rPr>
        <w:t xml:space="preserve">- pełna dokumentacja techniczna z projektami wykonawczymi i wnioskiem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</w:p>
    <w:p w:rsidR="005059EB" w:rsidRPr="00706EB9" w:rsidRDefault="005059EB" w:rsidP="00706EB9">
      <w:pPr>
        <w:pStyle w:val="Akapitzli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5059EB">
        <w:rPr>
          <w:rFonts w:ascii="Times New Roman" w:hAnsi="Times New Roman"/>
          <w:sz w:val="24"/>
          <w:szCs w:val="24"/>
        </w:rPr>
        <w:t>o pozwolenie   na budowę – 20.04.2012 r.</w:t>
      </w:r>
    </w:p>
    <w:p w:rsidR="00150FC6" w:rsidRPr="003E675C" w:rsidRDefault="00150FC6" w:rsidP="00B26826">
      <w:pPr>
        <w:numPr>
          <w:ilvl w:val="0"/>
          <w:numId w:val="11"/>
        </w:numPr>
        <w:ind w:left="714" w:hanging="357"/>
        <w:jc w:val="both"/>
      </w:pPr>
      <w:r w:rsidRPr="003E675C">
        <w:lastRenderedPageBreak/>
        <w:t xml:space="preserve">Wykonawca zobowiązuje się do zawarcia w późniejszym terminie odrębnej umowy </w:t>
      </w:r>
      <w:r w:rsidR="00FA7E7D">
        <w:t xml:space="preserve"> </w:t>
      </w:r>
      <w:r w:rsidRPr="003E675C">
        <w:t>na pełnienie wielobranżowego nadzoru autorskiego, w terminie realizacji robót budowlanych.</w:t>
      </w:r>
    </w:p>
    <w:p w:rsidR="00150FC6" w:rsidRDefault="00150FC6" w:rsidP="00B26826">
      <w:pPr>
        <w:numPr>
          <w:ilvl w:val="0"/>
          <w:numId w:val="11"/>
        </w:numPr>
        <w:jc w:val="both"/>
      </w:pPr>
      <w:r>
        <w:t>Dokumentem potwierdzającym przyjęcie przez Zamawiającego wykonanego opracowania jest protokół zdawczo – odbiorczy podpisany przez obie strony.</w:t>
      </w:r>
    </w:p>
    <w:p w:rsidR="00150FC6" w:rsidRDefault="00150FC6" w:rsidP="00B26826">
      <w:pPr>
        <w:numPr>
          <w:ilvl w:val="0"/>
          <w:numId w:val="11"/>
        </w:numPr>
        <w:jc w:val="both"/>
      </w:pPr>
      <w:r>
        <w:t>Przy odbiorze przedmiotu zamówienia Zamawiający nie jest zobowiązany dokonywać sprawdzenia jakości przekazanej dokumentacji projektowo – kosztowej.</w:t>
      </w:r>
    </w:p>
    <w:p w:rsidR="00150FC6" w:rsidRPr="00AE4DA3" w:rsidRDefault="00150FC6" w:rsidP="00150FC6">
      <w:pPr>
        <w:rPr>
          <w:sz w:val="20"/>
          <w:szCs w:val="20"/>
        </w:rPr>
      </w:pPr>
    </w:p>
    <w:p w:rsidR="00150FC6" w:rsidRDefault="00150FC6" w:rsidP="00150FC6">
      <w:pPr>
        <w:jc w:val="center"/>
      </w:pPr>
      <w:r>
        <w:t>§ 4</w:t>
      </w:r>
    </w:p>
    <w:p w:rsidR="00150FC6" w:rsidRDefault="00150FC6" w:rsidP="00B26826">
      <w:pPr>
        <w:numPr>
          <w:ilvl w:val="0"/>
          <w:numId w:val="12"/>
        </w:numPr>
        <w:spacing w:before="120"/>
        <w:ind w:left="714" w:hanging="357"/>
        <w:jc w:val="both"/>
      </w:pPr>
      <w:r>
        <w:t xml:space="preserve">Wykonawca zapewni opracowanie dokumentacji projektowo – kosztowej z należytą starannością, w sposób zgodny z ustaleniami miejscowego planu zagospodarowania przestrzennego, prawem budowlanym, ustawy o ochronie zabytków, warunkami technicznymi, aktualnymi normami, przepisami sanitarno-higienicznymi, </w:t>
      </w:r>
      <w:proofErr w:type="spellStart"/>
      <w:r>
        <w:t>p.poż</w:t>
      </w:r>
      <w:proofErr w:type="spellEnd"/>
      <w:r>
        <w:t xml:space="preserve">, bhp,             i ustawą o zamówieniach publicznych. </w:t>
      </w:r>
    </w:p>
    <w:p w:rsidR="00150FC6" w:rsidRDefault="00150FC6" w:rsidP="00B26826">
      <w:pPr>
        <w:numPr>
          <w:ilvl w:val="0"/>
          <w:numId w:val="12"/>
        </w:numPr>
        <w:jc w:val="both"/>
      </w:pPr>
      <w:r>
        <w:t>Projekt budowlany zostanie sporządzony zgodnie z Rozporządzeniem Ministra Infrastruktury z dnia 3 lipca 2003 r. w sprawie szczegółowego zakresu i formy projektu budowlaneg</w:t>
      </w:r>
      <w:r w:rsidR="006232FC">
        <w:t>o (</w:t>
      </w:r>
      <w:proofErr w:type="spellStart"/>
      <w:r w:rsidR="006232FC">
        <w:t>Dz.U</w:t>
      </w:r>
      <w:proofErr w:type="spellEnd"/>
      <w:r w:rsidR="006232FC">
        <w:t>. Nr 120 poz. 1133).</w:t>
      </w:r>
      <w:r>
        <w:t xml:space="preserve"> </w:t>
      </w:r>
    </w:p>
    <w:p w:rsidR="00150FC6" w:rsidRDefault="00150FC6" w:rsidP="00B26826">
      <w:pPr>
        <w:numPr>
          <w:ilvl w:val="0"/>
          <w:numId w:val="12"/>
        </w:numPr>
        <w:jc w:val="both"/>
      </w:pPr>
      <w:r>
        <w:t xml:space="preserve">Projekty wykonawcze, przedmiary robót, specyfikacje techniczne wykonania </w:t>
      </w:r>
      <w:r w:rsidR="00B26826">
        <w:t xml:space="preserve">                     </w:t>
      </w:r>
      <w:r>
        <w:t>i odbioru robót  zostaną wykonane zgodnie z aktami prawnymi obowiązującymi przy projektowaniu zgodnie z Rozporządzeniem Ministra Infrastruktury z dnia 02 września 2004 r. w sprawie  szczegółowego zakresu i formy dokumentacji projektowej, specyfikacji technicznych wykonania i odbioru robót budowlanych oraz programu funkcjonalno – użytko</w:t>
      </w:r>
      <w:r w:rsidR="006232FC">
        <w:t>wego (Dz. U. Nr 202, poz. 2072).</w:t>
      </w:r>
    </w:p>
    <w:p w:rsidR="00150FC6" w:rsidRDefault="00150FC6" w:rsidP="00B26826">
      <w:pPr>
        <w:numPr>
          <w:ilvl w:val="0"/>
          <w:numId w:val="12"/>
        </w:numPr>
        <w:jc w:val="both"/>
      </w:pPr>
      <w:r>
        <w:t xml:space="preserve">Kosztorysy inwestorskie zostaną opracowane zgodnie z Rozporządzeniem Ministra Infrastruktury z dnia 18 maja 2004 r. w sprawie określenia metod i podstaw sporządzania kosztorysu inwestorskiego, obliczania planowanych kosztów prac projektowych oraz planowanych kosztów robót budowlanych określonych </w:t>
      </w:r>
      <w:r w:rsidR="00FA7E7D">
        <w:t xml:space="preserve">                        </w:t>
      </w:r>
      <w:r>
        <w:t>w programie użytkowym/ Dz. U.       z 2004 r. Nr 130, poz. 1389/.</w:t>
      </w:r>
    </w:p>
    <w:p w:rsidR="00150FC6" w:rsidRPr="00B26826" w:rsidRDefault="00150FC6" w:rsidP="00B26826">
      <w:pPr>
        <w:numPr>
          <w:ilvl w:val="0"/>
          <w:numId w:val="12"/>
        </w:numPr>
        <w:jc w:val="both"/>
      </w:pPr>
      <w:r>
        <w:t xml:space="preserve">Dokumentacja projektowa będzie określała parametry techniczne i wymagania funkcjonalne zastosowanych wyrobów w celu zapewnienie konkurencyjności zgodnie              z art. 29 ust. 1 ustawy z dnia 29 stycznia 2004 roku – Prawo zamówień publicznych (tekst jednolity – Dz. U. z 2007 r. Nr 223 poz. 1655 z późniejszymi zmianami). Do wyjątków dopuszczających odmienny od uregulowanego w art. 29 ust 1 cyt. wyżej ustawy opisu przedmiotu zamówienia poprzez wskazanie znaków towarowych, patentów lub pochodzenia należy art. 29 ust. 3 </w:t>
      </w:r>
      <w:proofErr w:type="spellStart"/>
      <w:r>
        <w:t>Pzp</w:t>
      </w:r>
      <w:proofErr w:type="spellEnd"/>
      <w:r>
        <w:t>. W takim przypadku należy podać jakie warunki muszą być spełnione przy składaniu ofert równoważnych – okreś</w:t>
      </w:r>
      <w:r w:rsidR="006232FC">
        <w:t xml:space="preserve">lone wymogi  </w:t>
      </w:r>
      <w:r>
        <w:t>w odniesieniu do dopuszczonego zakresu „równoważności”.</w:t>
      </w:r>
    </w:p>
    <w:p w:rsidR="00150FC6" w:rsidRPr="00AE4DA3" w:rsidRDefault="00150FC6" w:rsidP="00150FC6">
      <w:pPr>
        <w:jc w:val="center"/>
        <w:rPr>
          <w:sz w:val="20"/>
          <w:szCs w:val="20"/>
        </w:rPr>
      </w:pPr>
    </w:p>
    <w:p w:rsidR="00150FC6" w:rsidRDefault="00150FC6" w:rsidP="00150FC6">
      <w:pPr>
        <w:jc w:val="center"/>
      </w:pPr>
      <w:r>
        <w:t xml:space="preserve">§ </w:t>
      </w:r>
      <w:r w:rsidR="008D646F">
        <w:t>5</w:t>
      </w:r>
    </w:p>
    <w:p w:rsidR="00150FC6" w:rsidRDefault="00150FC6" w:rsidP="00B26826">
      <w:pPr>
        <w:numPr>
          <w:ilvl w:val="0"/>
          <w:numId w:val="13"/>
        </w:numPr>
        <w:jc w:val="both"/>
      </w:pPr>
      <w:r>
        <w:t xml:space="preserve">Za wykonane roboty ustala się wynagrodzenie ryczałtowe brutto w wysokości: </w:t>
      </w:r>
      <w:r w:rsidR="006232FC">
        <w:rPr>
          <w:b/>
        </w:rPr>
        <w:t>…………………………………</w:t>
      </w:r>
      <w:r w:rsidRPr="000F702F">
        <w:rPr>
          <w:b/>
        </w:rPr>
        <w:t xml:space="preserve"> </w:t>
      </w:r>
      <w:r w:rsidRPr="006232FC">
        <w:t>PLN</w:t>
      </w:r>
      <w:r w:rsidR="006232FC">
        <w:t xml:space="preserve"> (słownie złotych: ……………………………..</w:t>
      </w:r>
      <w:r>
        <w:t>).</w:t>
      </w:r>
    </w:p>
    <w:p w:rsidR="00150FC6" w:rsidRDefault="00150FC6" w:rsidP="00150FC6">
      <w:pPr>
        <w:ind w:left="360"/>
        <w:jc w:val="both"/>
      </w:pPr>
      <w:r>
        <w:t xml:space="preserve">     Wynagrodzenie obejmuje podatek VAT.</w:t>
      </w:r>
    </w:p>
    <w:p w:rsidR="00150FC6" w:rsidRPr="008D646F" w:rsidRDefault="00150FC6" w:rsidP="00FA7E7D">
      <w:pPr>
        <w:numPr>
          <w:ilvl w:val="0"/>
          <w:numId w:val="13"/>
        </w:numPr>
        <w:jc w:val="both"/>
      </w:pPr>
      <w:r w:rsidRPr="008D646F">
        <w:t xml:space="preserve">Zapłata </w:t>
      </w:r>
      <w:r w:rsidR="00F7017B" w:rsidRPr="008D646F">
        <w:t xml:space="preserve">wynagrodzenia zostanie dokonana </w:t>
      </w:r>
      <w:r w:rsidR="00F7017B">
        <w:t xml:space="preserve">w terminie 14 dni </w:t>
      </w:r>
      <w:r w:rsidR="00F7017B" w:rsidRPr="008D646F">
        <w:t xml:space="preserve">po </w:t>
      </w:r>
      <w:r w:rsidR="00F7017B">
        <w:t xml:space="preserve">uzyskaniu przez Zamawiającego pozwolenia na budowę i wystawieniu faktury, lub w terminie 14 dni po upływie 3 </w:t>
      </w:r>
      <w:proofErr w:type="spellStart"/>
      <w:r w:rsidR="00F7017B">
        <w:t>m-cy</w:t>
      </w:r>
      <w:proofErr w:type="spellEnd"/>
      <w:r w:rsidR="00F7017B">
        <w:t xml:space="preserve"> od daty podpisania protokołu zdawczo – odbiorczego sporządzonego zgodnie z § 3 </w:t>
      </w:r>
      <w:proofErr w:type="spellStart"/>
      <w:r w:rsidR="00F7017B">
        <w:t>pkt</w:t>
      </w:r>
      <w:proofErr w:type="spellEnd"/>
      <w:r w:rsidR="00F7017B">
        <w:t xml:space="preserve"> 3 umowy.</w:t>
      </w:r>
    </w:p>
    <w:p w:rsidR="00150FC6" w:rsidRDefault="00150FC6" w:rsidP="00B26826">
      <w:pPr>
        <w:numPr>
          <w:ilvl w:val="0"/>
          <w:numId w:val="13"/>
        </w:numPr>
        <w:jc w:val="both"/>
      </w:pPr>
      <w:r>
        <w:t>Wynagrodzenie przysługujące Wykonawcy będzie płatne na rachunek:</w:t>
      </w:r>
    </w:p>
    <w:p w:rsidR="00150FC6" w:rsidRPr="006232FC" w:rsidRDefault="006232FC" w:rsidP="00150FC6">
      <w:pPr>
        <w:ind w:left="720"/>
        <w:jc w:val="both"/>
      </w:pPr>
      <w:r w:rsidRPr="006232FC">
        <w:t>………………………………………….</w:t>
      </w:r>
      <w:r w:rsidR="00F77DAC">
        <w:t xml:space="preserve"> </w:t>
      </w:r>
    </w:p>
    <w:p w:rsidR="00150FC6" w:rsidRDefault="00150FC6" w:rsidP="00B26826">
      <w:pPr>
        <w:numPr>
          <w:ilvl w:val="0"/>
          <w:numId w:val="13"/>
        </w:numPr>
        <w:jc w:val="both"/>
      </w:pPr>
      <w:r>
        <w:t>Za datę zapłaty przyjmuje się datę obciążenia rachunku Zamawiającego.</w:t>
      </w:r>
    </w:p>
    <w:p w:rsidR="00150FC6" w:rsidRDefault="00150FC6" w:rsidP="00B26826">
      <w:pPr>
        <w:numPr>
          <w:ilvl w:val="0"/>
          <w:numId w:val="13"/>
        </w:numPr>
        <w:jc w:val="both"/>
      </w:pPr>
      <w:r>
        <w:t>Zamawiający ma prawo potrącić z wynagrodzenia kary umowne.</w:t>
      </w:r>
    </w:p>
    <w:p w:rsidR="00150FC6" w:rsidRPr="00097610" w:rsidRDefault="00150FC6" w:rsidP="00150FC6">
      <w:pPr>
        <w:numPr>
          <w:ilvl w:val="0"/>
          <w:numId w:val="13"/>
        </w:numPr>
        <w:jc w:val="both"/>
      </w:pPr>
      <w:r>
        <w:lastRenderedPageBreak/>
        <w:t>Podmiotem realizującym zamówienie jest Urząd Miejski w Giżycku, al. 1 Maja 14, 11-500 Giżycko, na którego będą wystawione faktury NIP 845-10-02-471</w:t>
      </w:r>
    </w:p>
    <w:p w:rsidR="00150FC6" w:rsidRDefault="00150FC6" w:rsidP="00150FC6">
      <w:pPr>
        <w:jc w:val="center"/>
      </w:pPr>
      <w:r>
        <w:t xml:space="preserve">§ </w:t>
      </w:r>
      <w:r w:rsidR="008D646F">
        <w:t>6</w:t>
      </w:r>
    </w:p>
    <w:p w:rsidR="00150FC6" w:rsidRDefault="00150FC6" w:rsidP="00B26826">
      <w:pPr>
        <w:numPr>
          <w:ilvl w:val="0"/>
          <w:numId w:val="14"/>
        </w:numPr>
        <w:spacing w:before="120"/>
        <w:ind w:left="714" w:hanging="357"/>
        <w:jc w:val="both"/>
      </w:pPr>
      <w:r>
        <w:t>Wykonawca zapłaci Zamawiającemu karę umowną:</w:t>
      </w:r>
    </w:p>
    <w:p w:rsidR="00150FC6" w:rsidRDefault="00150FC6" w:rsidP="00B26826">
      <w:pPr>
        <w:numPr>
          <w:ilvl w:val="0"/>
          <w:numId w:val="17"/>
        </w:numPr>
        <w:ind w:left="993" w:hanging="284"/>
        <w:jc w:val="both"/>
      </w:pPr>
      <w:r>
        <w:t>za nieterminowe wykonanie przedmiotu umowy lub nieterminowe usunięcie wad                  i usterek w wysokości 0,1 % uzgodnionego wynagrodzenia za każdy dzień zwłoki,</w:t>
      </w:r>
    </w:p>
    <w:p w:rsidR="00150FC6" w:rsidRDefault="00150FC6" w:rsidP="00B26826">
      <w:pPr>
        <w:numPr>
          <w:ilvl w:val="0"/>
          <w:numId w:val="17"/>
        </w:numPr>
        <w:ind w:left="993" w:hanging="284"/>
        <w:jc w:val="both"/>
      </w:pPr>
      <w:r>
        <w:t>za odstąpienie przez Zamawiającego od umowy z przyczyn, za które  odpowiedzialność ponosi Wykonawca w wysokości 5% wynagrodzenia umownego.</w:t>
      </w:r>
    </w:p>
    <w:p w:rsidR="00150FC6" w:rsidRDefault="00150FC6" w:rsidP="00B26826">
      <w:pPr>
        <w:numPr>
          <w:ilvl w:val="0"/>
          <w:numId w:val="14"/>
        </w:numPr>
        <w:jc w:val="both"/>
      </w:pPr>
      <w:r>
        <w:t xml:space="preserve">Zamawiający zapłaci Wykonawcy karę umowną za odstąpienie przez Wykonawcę </w:t>
      </w:r>
      <w:r w:rsidR="00FA7E7D">
        <w:t xml:space="preserve">          </w:t>
      </w:r>
      <w:r>
        <w:t>od umowy z przyczyn, za które odpowiedzialność ponosi Zamawiający w wysokości 5% wynagrodzenia umownego.</w:t>
      </w:r>
    </w:p>
    <w:p w:rsidR="00150FC6" w:rsidRDefault="00150FC6" w:rsidP="00B26826">
      <w:pPr>
        <w:numPr>
          <w:ilvl w:val="0"/>
          <w:numId w:val="14"/>
        </w:numPr>
        <w:jc w:val="both"/>
      </w:pPr>
      <w:r>
        <w:t>Za zwłokę w płatności faktur Zamawiający zapłaci odsetki ustawowe.</w:t>
      </w:r>
    </w:p>
    <w:p w:rsidR="00150FC6" w:rsidRDefault="00150FC6" w:rsidP="00B26826">
      <w:pPr>
        <w:numPr>
          <w:ilvl w:val="0"/>
          <w:numId w:val="14"/>
        </w:numPr>
        <w:jc w:val="both"/>
      </w:pPr>
      <w:r>
        <w:t>Strony mogą dochodzić odszkodowania uzupełniającego.</w:t>
      </w:r>
    </w:p>
    <w:p w:rsidR="00150FC6" w:rsidRDefault="00150FC6" w:rsidP="00B26826">
      <w:pPr>
        <w:numPr>
          <w:ilvl w:val="0"/>
          <w:numId w:val="14"/>
        </w:numPr>
        <w:jc w:val="both"/>
      </w:pPr>
      <w:r>
        <w:t xml:space="preserve">Usterki i wady w dokumentacji będą usunięte w terminie </w:t>
      </w:r>
      <w:r w:rsidR="008F58DE">
        <w:t>5</w:t>
      </w:r>
      <w:r>
        <w:t xml:space="preserve"> dni od daty powiadomienia.</w:t>
      </w:r>
    </w:p>
    <w:p w:rsidR="003E675C" w:rsidRPr="005B49BF" w:rsidRDefault="003E675C" w:rsidP="00B26826">
      <w:pPr>
        <w:numPr>
          <w:ilvl w:val="0"/>
          <w:numId w:val="14"/>
        </w:numPr>
        <w:jc w:val="both"/>
      </w:pPr>
      <w:r w:rsidRPr="005B49BF">
        <w:t xml:space="preserve">Zamawiający zastrzega sobie prawo odstąpienia od umowy z winy Wykonawcy </w:t>
      </w:r>
      <w:r w:rsidR="005B49BF">
        <w:t xml:space="preserve">            </w:t>
      </w:r>
      <w:r w:rsidRPr="005B49BF">
        <w:t xml:space="preserve"> w przypadku niedotrzymania terminu</w:t>
      </w:r>
      <w:r w:rsidR="005B49BF">
        <w:t xml:space="preserve"> wykonania koncepcji przebudowy </w:t>
      </w:r>
      <w:r w:rsidR="00FA7E7D">
        <w:t xml:space="preserve">                       </w:t>
      </w:r>
      <w:r w:rsidRPr="005B49BF">
        <w:t xml:space="preserve">wraz </w:t>
      </w:r>
      <w:r w:rsidR="005B49BF">
        <w:t xml:space="preserve"> </w:t>
      </w:r>
      <w:r w:rsidRPr="005B49BF">
        <w:t xml:space="preserve">z kosztorysem inwestorskim - określonego w § 3 </w:t>
      </w:r>
      <w:proofErr w:type="spellStart"/>
      <w:r w:rsidRPr="005B49BF">
        <w:t>pkt</w:t>
      </w:r>
      <w:proofErr w:type="spellEnd"/>
      <w:r w:rsidRPr="005B49BF">
        <w:t xml:space="preserve"> 1 umowy. </w:t>
      </w:r>
    </w:p>
    <w:p w:rsidR="00150FC6" w:rsidRPr="00AE4DA3" w:rsidRDefault="00150FC6" w:rsidP="00150FC6">
      <w:pPr>
        <w:jc w:val="both"/>
        <w:rPr>
          <w:sz w:val="20"/>
          <w:szCs w:val="20"/>
        </w:rPr>
      </w:pPr>
    </w:p>
    <w:p w:rsidR="00150FC6" w:rsidRDefault="00150FC6" w:rsidP="00150FC6">
      <w:pPr>
        <w:ind w:left="360"/>
        <w:jc w:val="center"/>
      </w:pPr>
      <w:r>
        <w:t xml:space="preserve">§ </w:t>
      </w:r>
      <w:r w:rsidR="008D646F">
        <w:t>7</w:t>
      </w:r>
    </w:p>
    <w:p w:rsidR="00150FC6" w:rsidRDefault="00150FC6" w:rsidP="00B26826">
      <w:pPr>
        <w:spacing w:before="120"/>
        <w:ind w:left="357" w:hanging="357"/>
        <w:jc w:val="both"/>
      </w:pPr>
      <w:r>
        <w:t>Wykonawca udziela 3 letniej rękojmi na wykonany zakres zadań projektowych.</w:t>
      </w:r>
    </w:p>
    <w:p w:rsidR="00150FC6" w:rsidRPr="00AE4DA3" w:rsidRDefault="00150FC6" w:rsidP="00150FC6">
      <w:pPr>
        <w:ind w:left="360"/>
        <w:jc w:val="both"/>
        <w:rPr>
          <w:sz w:val="20"/>
          <w:szCs w:val="20"/>
        </w:rPr>
      </w:pPr>
    </w:p>
    <w:p w:rsidR="00150FC6" w:rsidRDefault="00150FC6" w:rsidP="00150FC6">
      <w:pPr>
        <w:ind w:left="360"/>
        <w:jc w:val="center"/>
      </w:pPr>
      <w:r>
        <w:t>§</w:t>
      </w:r>
      <w:r w:rsidR="008D646F">
        <w:t>8</w:t>
      </w:r>
    </w:p>
    <w:p w:rsidR="00150FC6" w:rsidRDefault="00150FC6" w:rsidP="00B26826">
      <w:pPr>
        <w:numPr>
          <w:ilvl w:val="0"/>
          <w:numId w:val="15"/>
        </w:numPr>
        <w:spacing w:before="120"/>
        <w:ind w:left="714" w:hanging="357"/>
        <w:jc w:val="both"/>
      </w:pPr>
      <w:r>
        <w:t>Wykonawca przedmiotu niniejszej umowy nie może bez zgody Zamawiającego przekazać praw i obowiązków, wynikających z umowy w całości. Wykonawca odpowiada za prace wykonane przez podwykonawców, niezbędne do realizacji zlecenia głównego.</w:t>
      </w:r>
    </w:p>
    <w:p w:rsidR="00150FC6" w:rsidRPr="008D646F" w:rsidRDefault="00150FC6" w:rsidP="00B26826">
      <w:pPr>
        <w:numPr>
          <w:ilvl w:val="0"/>
          <w:numId w:val="15"/>
        </w:numPr>
        <w:jc w:val="both"/>
      </w:pPr>
      <w:r>
        <w:t>Łącznie z przekazaną dokumentacją, Wykonawca przekazuje na rzecz Zamawiającego prawa autorskie majątkowe do dokumentacji projektowej bez dodatkowego wynagrodzenia. Osobiste prawa autorskie, jako niezbywalne, pozostają własnością Wykonawcy.</w:t>
      </w:r>
    </w:p>
    <w:p w:rsidR="00150FC6" w:rsidRDefault="00150FC6" w:rsidP="00150FC6">
      <w:pPr>
        <w:jc w:val="center"/>
      </w:pPr>
      <w:r>
        <w:t xml:space="preserve">§ </w:t>
      </w:r>
      <w:r w:rsidR="008D646F">
        <w:t>9</w:t>
      </w:r>
    </w:p>
    <w:p w:rsidR="00150FC6" w:rsidRPr="00B26826" w:rsidRDefault="00150FC6" w:rsidP="00B26826">
      <w:pPr>
        <w:spacing w:before="120"/>
        <w:jc w:val="both"/>
      </w:pPr>
      <w:r>
        <w:t xml:space="preserve">Wszelkie zmiany niniejszej umowy wymagają dla swej ważności formy pisemnej – aneksu </w:t>
      </w:r>
      <w:r w:rsidR="00FA7E7D">
        <w:t xml:space="preserve"> </w:t>
      </w:r>
      <w:r>
        <w:t>do umowy.</w:t>
      </w:r>
    </w:p>
    <w:p w:rsidR="00150FC6" w:rsidRDefault="00150FC6" w:rsidP="00150FC6">
      <w:pPr>
        <w:jc w:val="center"/>
      </w:pPr>
      <w:r>
        <w:t>§ 1</w:t>
      </w:r>
      <w:r w:rsidR="008D646F">
        <w:t>0</w:t>
      </w:r>
    </w:p>
    <w:p w:rsidR="00150FC6" w:rsidRDefault="00150FC6" w:rsidP="00B26826">
      <w:pPr>
        <w:numPr>
          <w:ilvl w:val="0"/>
          <w:numId w:val="16"/>
        </w:numPr>
        <w:spacing w:before="120"/>
        <w:ind w:left="714" w:hanging="357"/>
        <w:jc w:val="both"/>
      </w:pPr>
      <w:r>
        <w:t>W sprawach nieuregulowanych niniejszą umową mają zastosowanie przepisy Kodeksu Cywilnego i Prawa Budowlanego.</w:t>
      </w:r>
    </w:p>
    <w:p w:rsidR="00150FC6" w:rsidRDefault="00150FC6" w:rsidP="00B26826">
      <w:pPr>
        <w:numPr>
          <w:ilvl w:val="0"/>
          <w:numId w:val="16"/>
        </w:numPr>
        <w:jc w:val="both"/>
      </w:pPr>
      <w:r>
        <w:t>Spory wynikłe z niniejszej umowy rozstrzygać będzie właściwy sąd Gospodarczy.</w:t>
      </w:r>
    </w:p>
    <w:p w:rsidR="00150FC6" w:rsidRPr="00AE4DA3" w:rsidRDefault="00150FC6" w:rsidP="00150FC6">
      <w:pPr>
        <w:jc w:val="center"/>
        <w:rPr>
          <w:sz w:val="20"/>
          <w:szCs w:val="20"/>
        </w:rPr>
      </w:pPr>
    </w:p>
    <w:p w:rsidR="00150FC6" w:rsidRDefault="00150FC6" w:rsidP="00150FC6">
      <w:pPr>
        <w:jc w:val="center"/>
      </w:pPr>
      <w:r>
        <w:t>§ 1</w:t>
      </w:r>
      <w:r w:rsidR="008D646F">
        <w:t>1</w:t>
      </w:r>
    </w:p>
    <w:p w:rsidR="00150FC6" w:rsidRDefault="00150FC6" w:rsidP="00150FC6">
      <w:pPr>
        <w:spacing w:before="120"/>
        <w:jc w:val="both"/>
      </w:pPr>
      <w:r>
        <w:t>Umowę sporządzono w trzech jednobrzmiących egzemplarzach, dwa dla Zamawiającego</w:t>
      </w:r>
      <w:r w:rsidR="00FA7E7D">
        <w:t xml:space="preserve">            </w:t>
      </w:r>
      <w:r>
        <w:t xml:space="preserve"> i jeden dla Wykonawcy.</w:t>
      </w:r>
    </w:p>
    <w:p w:rsidR="00150FC6" w:rsidRDefault="00150FC6" w:rsidP="00150FC6">
      <w:pPr>
        <w:jc w:val="both"/>
      </w:pPr>
    </w:p>
    <w:p w:rsidR="00034D32" w:rsidRPr="00B26826" w:rsidRDefault="00B26826" w:rsidP="00B26826">
      <w:pPr>
        <w:jc w:val="both"/>
        <w:rPr>
          <w:b/>
        </w:rPr>
      </w:pPr>
      <w:r>
        <w:rPr>
          <w:sz w:val="20"/>
          <w:szCs w:val="20"/>
        </w:rPr>
        <w:t xml:space="preserve">    </w:t>
      </w:r>
      <w:r w:rsidR="00150FC6" w:rsidRPr="00490DAA">
        <w:rPr>
          <w:b/>
        </w:rPr>
        <w:t>ZAMAWIAJĄCY</w:t>
      </w:r>
      <w:r w:rsidR="00150FC6" w:rsidRPr="00490DAA">
        <w:rPr>
          <w:b/>
        </w:rPr>
        <w:tab/>
      </w:r>
      <w:r w:rsidR="00150FC6" w:rsidRPr="00490DAA">
        <w:rPr>
          <w:b/>
        </w:rPr>
        <w:tab/>
      </w:r>
      <w:r w:rsidR="00150FC6" w:rsidRPr="00490DAA">
        <w:rPr>
          <w:b/>
        </w:rPr>
        <w:tab/>
      </w:r>
      <w:r w:rsidR="00150FC6" w:rsidRPr="00490DAA">
        <w:rPr>
          <w:b/>
        </w:rPr>
        <w:tab/>
      </w:r>
      <w:r w:rsidR="00150FC6" w:rsidRPr="00490DAA">
        <w:rPr>
          <w:b/>
        </w:rPr>
        <w:tab/>
      </w:r>
      <w:r w:rsidR="00150FC6" w:rsidRPr="00490DAA">
        <w:rPr>
          <w:b/>
        </w:rPr>
        <w:tab/>
      </w:r>
      <w:r w:rsidR="00150FC6" w:rsidRPr="00490DAA">
        <w:rPr>
          <w:b/>
        </w:rPr>
        <w:tab/>
      </w:r>
      <w:r>
        <w:rPr>
          <w:b/>
        </w:rPr>
        <w:t xml:space="preserve">        </w:t>
      </w:r>
      <w:r w:rsidR="00150FC6" w:rsidRPr="00490DAA">
        <w:rPr>
          <w:b/>
        </w:rPr>
        <w:t>WYKONAWCA</w:t>
      </w:r>
    </w:p>
    <w:sectPr w:rsidR="00034D32" w:rsidRPr="00B26826" w:rsidSect="006E6514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E7D" w:rsidRDefault="00FA7E7D">
      <w:r>
        <w:separator/>
      </w:r>
    </w:p>
  </w:endnote>
  <w:endnote w:type="continuationSeparator" w:id="0">
    <w:p w:rsidR="00FA7E7D" w:rsidRDefault="00FA7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Bitstream Vera Sans"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E7D" w:rsidRDefault="00FA7E7D" w:rsidP="0010720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A7E7D" w:rsidRDefault="00FA7E7D" w:rsidP="0093545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E7D" w:rsidRDefault="00FA7E7D" w:rsidP="0010720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51056">
      <w:rPr>
        <w:rStyle w:val="Numerstrony"/>
        <w:noProof/>
      </w:rPr>
      <w:t>8</w:t>
    </w:r>
    <w:r>
      <w:rPr>
        <w:rStyle w:val="Numerstrony"/>
      </w:rPr>
      <w:fldChar w:fldCharType="end"/>
    </w:r>
  </w:p>
  <w:p w:rsidR="00FA7E7D" w:rsidRPr="00F34A5C" w:rsidRDefault="00FA7E7D" w:rsidP="000D62A5">
    <w:pPr>
      <w:ind w:right="360"/>
      <w:jc w:val="center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E7D" w:rsidRDefault="00FA7E7D">
      <w:r>
        <w:separator/>
      </w:r>
    </w:p>
  </w:footnote>
  <w:footnote w:type="continuationSeparator" w:id="0">
    <w:p w:rsidR="00FA7E7D" w:rsidRDefault="00FA7E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E7D" w:rsidRDefault="00FA7E7D" w:rsidP="00BF7BA7">
    <w:pPr>
      <w:pStyle w:val="Nagwek"/>
      <w:ind w:left="-54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C"/>
    <w:multiLevelType w:val="singleLevel"/>
    <w:tmpl w:val="A922EC58"/>
    <w:name w:val="WW8Num12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b w:val="0"/>
      </w:rPr>
    </w:lvl>
  </w:abstractNum>
  <w:abstractNum w:abstractNumId="2">
    <w:nsid w:val="0000000D"/>
    <w:multiLevelType w:val="single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">
    <w:nsid w:val="00000011"/>
    <w:multiLevelType w:val="singleLevel"/>
    <w:tmpl w:val="7BBC431A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>
    <w:nsid w:val="00000012"/>
    <w:multiLevelType w:val="singleLevel"/>
    <w:tmpl w:val="8AEACA90"/>
    <w:name w:val="WW8Num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5">
    <w:nsid w:val="00000014"/>
    <w:multiLevelType w:val="singleLevel"/>
    <w:tmpl w:val="00000014"/>
    <w:name w:val="WW8Num20"/>
    <w:lvl w:ilvl="0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penSymbol" w:hAnsi="OpenSymbol"/>
      </w:rPr>
    </w:lvl>
  </w:abstractNum>
  <w:abstractNum w:abstractNumId="6">
    <w:nsid w:val="0000001B"/>
    <w:multiLevelType w:val="singleLevel"/>
    <w:tmpl w:val="442CD1B2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7">
    <w:nsid w:val="0000001C"/>
    <w:multiLevelType w:val="singleLevel"/>
    <w:tmpl w:val="0000001C"/>
    <w:name w:val="WW8Num2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penSymbol" w:hAnsi="OpenSymbol"/>
      </w:rPr>
    </w:lvl>
  </w:abstractNum>
  <w:abstractNum w:abstractNumId="8">
    <w:nsid w:val="00000020"/>
    <w:multiLevelType w:val="singleLevel"/>
    <w:tmpl w:val="2E9A3FD6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9">
    <w:nsid w:val="00000031"/>
    <w:multiLevelType w:val="singleLevel"/>
    <w:tmpl w:val="00000031"/>
    <w:name w:val="WW8Num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>
    <w:nsid w:val="0C6071A2"/>
    <w:multiLevelType w:val="hybridMultilevel"/>
    <w:tmpl w:val="E2906B10"/>
    <w:lvl w:ilvl="0" w:tplc="2DB24D5A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11B20CA0"/>
    <w:multiLevelType w:val="multilevel"/>
    <w:tmpl w:val="355A4F3E"/>
    <w:lvl w:ilvl="0">
      <w:start w:val="1"/>
      <w:numFmt w:val="bullet"/>
      <w:lvlText w:val=""/>
      <w:lvlJc w:val="left"/>
      <w:pPr>
        <w:tabs>
          <w:tab w:val="num" w:pos="930"/>
        </w:tabs>
        <w:ind w:left="930" w:hanging="93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142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432"/>
        </w:tabs>
        <w:ind w:left="432" w:hanging="432"/>
      </w:pPr>
      <w:rPr>
        <w:rFonts w:hint="default"/>
        <w:i w:val="0"/>
        <w:strike w:val="0"/>
        <w:sz w:val="24"/>
        <w:szCs w:val="24"/>
      </w:rPr>
    </w:lvl>
    <w:lvl w:ilvl="3">
      <w:start w:val="1"/>
      <w:numFmt w:val="decimal"/>
      <w:lvlText w:val="%2.%3.%4"/>
      <w:lvlJc w:val="left"/>
      <w:pPr>
        <w:tabs>
          <w:tab w:val="num" w:pos="1620"/>
        </w:tabs>
        <w:ind w:left="90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770"/>
        </w:tabs>
        <w:ind w:left="-299" w:firstLine="709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418" w:hanging="709"/>
      </w:pPr>
      <w:rPr>
        <w:rFonts w:hint="default"/>
      </w:rPr>
    </w:lvl>
  </w:abstractNum>
  <w:abstractNum w:abstractNumId="12">
    <w:nsid w:val="2E9A785B"/>
    <w:multiLevelType w:val="multilevel"/>
    <w:tmpl w:val="111E33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34216B"/>
    <w:multiLevelType w:val="singleLevel"/>
    <w:tmpl w:val="AA46B142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</w:lvl>
  </w:abstractNum>
  <w:abstractNum w:abstractNumId="14">
    <w:nsid w:val="3E6A2D60"/>
    <w:multiLevelType w:val="singleLevel"/>
    <w:tmpl w:val="F72E4A1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abstractNum w:abstractNumId="15">
    <w:nsid w:val="48E25C79"/>
    <w:multiLevelType w:val="hybridMultilevel"/>
    <w:tmpl w:val="C80ACAD6"/>
    <w:lvl w:ilvl="0" w:tplc="CB0AE012">
      <w:start w:val="11"/>
      <w:numFmt w:val="decimal"/>
      <w:lvlText w:val="%1"/>
      <w:lvlJc w:val="left"/>
      <w:pPr>
        <w:ind w:left="603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6750" w:hanging="360"/>
      </w:pPr>
    </w:lvl>
    <w:lvl w:ilvl="2" w:tplc="0415001B" w:tentative="1">
      <w:start w:val="1"/>
      <w:numFmt w:val="lowerRoman"/>
      <w:lvlText w:val="%3."/>
      <w:lvlJc w:val="right"/>
      <w:pPr>
        <w:ind w:left="7470" w:hanging="180"/>
      </w:pPr>
    </w:lvl>
    <w:lvl w:ilvl="3" w:tplc="0415000F" w:tentative="1">
      <w:start w:val="1"/>
      <w:numFmt w:val="decimal"/>
      <w:lvlText w:val="%4."/>
      <w:lvlJc w:val="left"/>
      <w:pPr>
        <w:ind w:left="8190" w:hanging="360"/>
      </w:pPr>
    </w:lvl>
    <w:lvl w:ilvl="4" w:tplc="04150019" w:tentative="1">
      <w:start w:val="1"/>
      <w:numFmt w:val="lowerLetter"/>
      <w:lvlText w:val="%5."/>
      <w:lvlJc w:val="left"/>
      <w:pPr>
        <w:ind w:left="8910" w:hanging="360"/>
      </w:pPr>
    </w:lvl>
    <w:lvl w:ilvl="5" w:tplc="0415001B" w:tentative="1">
      <w:start w:val="1"/>
      <w:numFmt w:val="lowerRoman"/>
      <w:lvlText w:val="%6."/>
      <w:lvlJc w:val="right"/>
      <w:pPr>
        <w:ind w:left="9630" w:hanging="180"/>
      </w:pPr>
    </w:lvl>
    <w:lvl w:ilvl="6" w:tplc="0415000F" w:tentative="1">
      <w:start w:val="1"/>
      <w:numFmt w:val="decimal"/>
      <w:lvlText w:val="%7."/>
      <w:lvlJc w:val="left"/>
      <w:pPr>
        <w:ind w:left="10350" w:hanging="360"/>
      </w:pPr>
    </w:lvl>
    <w:lvl w:ilvl="7" w:tplc="04150019" w:tentative="1">
      <w:start w:val="1"/>
      <w:numFmt w:val="lowerLetter"/>
      <w:lvlText w:val="%8."/>
      <w:lvlJc w:val="left"/>
      <w:pPr>
        <w:ind w:left="11070" w:hanging="360"/>
      </w:pPr>
    </w:lvl>
    <w:lvl w:ilvl="8" w:tplc="0415001B" w:tentative="1">
      <w:start w:val="1"/>
      <w:numFmt w:val="lowerRoman"/>
      <w:lvlText w:val="%9."/>
      <w:lvlJc w:val="right"/>
      <w:pPr>
        <w:ind w:left="11790" w:hanging="180"/>
      </w:pPr>
    </w:lvl>
  </w:abstractNum>
  <w:abstractNum w:abstractNumId="16">
    <w:nsid w:val="4FE25480"/>
    <w:multiLevelType w:val="hybridMultilevel"/>
    <w:tmpl w:val="CC7C2B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FE5A83"/>
    <w:multiLevelType w:val="multilevel"/>
    <w:tmpl w:val="56FA0D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2857290"/>
    <w:multiLevelType w:val="hybridMultilevel"/>
    <w:tmpl w:val="37FE848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532C1146"/>
    <w:multiLevelType w:val="hybridMultilevel"/>
    <w:tmpl w:val="F95253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454953"/>
    <w:multiLevelType w:val="multilevel"/>
    <w:tmpl w:val="6D60814E"/>
    <w:lvl w:ilvl="0">
      <w:start w:val="1"/>
      <w:numFmt w:val="lowerLetter"/>
      <w:lvlText w:val="%1)"/>
      <w:lvlJc w:val="left"/>
      <w:pPr>
        <w:tabs>
          <w:tab w:val="num" w:pos="631"/>
        </w:tabs>
        <w:ind w:left="631" w:hanging="930"/>
      </w:pPr>
      <w:rPr>
        <w:rFonts w:ascii="Times New Roman" w:eastAsia="Times New Roman" w:hAnsi="Times New Roman" w:cs="Times New Roman"/>
      </w:rPr>
    </w:lvl>
    <w:lvl w:ilvl="1">
      <w:start w:val="5"/>
      <w:numFmt w:val="decimal"/>
      <w:lvlText w:val="%2."/>
      <w:lvlJc w:val="left"/>
      <w:pPr>
        <w:tabs>
          <w:tab w:val="num" w:pos="61"/>
        </w:tabs>
        <w:ind w:left="-299" w:firstLine="0"/>
      </w:pPr>
    </w:lvl>
    <w:lvl w:ilvl="2">
      <w:start w:val="1"/>
      <w:numFmt w:val="decimal"/>
      <w:lvlText w:val="%2.%3"/>
      <w:lvlJc w:val="left"/>
      <w:pPr>
        <w:tabs>
          <w:tab w:val="num" w:pos="432"/>
        </w:tabs>
        <w:ind w:left="432" w:hanging="432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.%2%3.%4"/>
      <w:lvlJc w:val="left"/>
      <w:pPr>
        <w:tabs>
          <w:tab w:val="num" w:pos="1620"/>
        </w:tabs>
        <w:ind w:left="900" w:firstLine="0"/>
      </w:pPr>
    </w:lvl>
    <w:lvl w:ilvl="4">
      <w:start w:val="1"/>
      <w:numFmt w:val="lowerLetter"/>
      <w:lvlText w:val="%5)"/>
      <w:lvlJc w:val="left"/>
      <w:pPr>
        <w:tabs>
          <w:tab w:val="num" w:pos="770"/>
        </w:tabs>
        <w:ind w:left="-299" w:firstLine="709"/>
      </w:pPr>
    </w:lvl>
    <w:lvl w:ilvl="5">
      <w:start w:val="1"/>
      <w:numFmt w:val="lowerRoman"/>
      <w:lvlText w:val="%6."/>
      <w:lvlJc w:val="left"/>
      <w:pPr>
        <w:tabs>
          <w:tab w:val="num" w:pos="1418"/>
        </w:tabs>
        <w:ind w:left="1418" w:hanging="709"/>
      </w:pPr>
    </w:lvl>
    <w:lvl w:ilvl="6">
      <w:start w:val="1"/>
      <w:numFmt w:val="lowerRoman"/>
      <w:lvlText w:val="%7."/>
      <w:lvlJc w:val="left"/>
      <w:pPr>
        <w:tabs>
          <w:tab w:val="num" w:pos="1418"/>
        </w:tabs>
        <w:ind w:left="1418" w:hanging="709"/>
      </w:pPr>
    </w:lvl>
    <w:lvl w:ilvl="7">
      <w:start w:val="1"/>
      <w:numFmt w:val="lowerRoman"/>
      <w:lvlText w:val="%8."/>
      <w:lvlJc w:val="left"/>
      <w:pPr>
        <w:tabs>
          <w:tab w:val="num" w:pos="1418"/>
        </w:tabs>
        <w:ind w:left="1418" w:hanging="709"/>
      </w:p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418" w:hanging="709"/>
      </w:pPr>
    </w:lvl>
  </w:abstractNum>
  <w:abstractNum w:abstractNumId="21">
    <w:nsid w:val="583F20D1"/>
    <w:multiLevelType w:val="hybridMultilevel"/>
    <w:tmpl w:val="349A47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8127D6"/>
    <w:multiLevelType w:val="hybridMultilevel"/>
    <w:tmpl w:val="B1D250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C060AA"/>
    <w:multiLevelType w:val="multilevel"/>
    <w:tmpl w:val="5B2652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3FA34C7"/>
    <w:multiLevelType w:val="hybridMultilevel"/>
    <w:tmpl w:val="B71401A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E24273B"/>
    <w:multiLevelType w:val="hybridMultilevel"/>
    <w:tmpl w:val="12603E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35C5D64"/>
    <w:multiLevelType w:val="hybridMultilevel"/>
    <w:tmpl w:val="AF8E82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DBF53B7"/>
    <w:multiLevelType w:val="hybridMultilevel"/>
    <w:tmpl w:val="FBAA3E8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0"/>
  </w:num>
  <w:num w:numId="3">
    <w:abstractNumId w:val="13"/>
  </w:num>
  <w:num w:numId="4">
    <w:abstractNumId w:val="11"/>
  </w:num>
  <w:num w:numId="5">
    <w:abstractNumId w:val="14"/>
  </w:num>
  <w:num w:numId="6">
    <w:abstractNumId w:val="15"/>
  </w:num>
  <w:num w:numId="7">
    <w:abstractNumId w:val="17"/>
  </w:num>
  <w:num w:numId="8">
    <w:abstractNumId w:val="23"/>
  </w:num>
  <w:num w:numId="9">
    <w:abstractNumId w:val="11"/>
  </w:num>
  <w:num w:numId="10">
    <w:abstractNumId w:val="18"/>
  </w:num>
  <w:num w:numId="11">
    <w:abstractNumId w:val="16"/>
  </w:num>
  <w:num w:numId="12">
    <w:abstractNumId w:val="26"/>
  </w:num>
  <w:num w:numId="13">
    <w:abstractNumId w:val="22"/>
  </w:num>
  <w:num w:numId="14">
    <w:abstractNumId w:val="19"/>
  </w:num>
  <w:num w:numId="15">
    <w:abstractNumId w:val="25"/>
  </w:num>
  <w:num w:numId="16">
    <w:abstractNumId w:val="21"/>
  </w:num>
  <w:num w:numId="17">
    <w:abstractNumId w:val="24"/>
  </w:num>
  <w:num w:numId="18">
    <w:abstractNumId w:val="12"/>
  </w:num>
  <w:num w:numId="19">
    <w:abstractNumId w:val="10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rsids>
    <w:rsidRoot w:val="00DC570A"/>
    <w:rsid w:val="00005221"/>
    <w:rsid w:val="00007F70"/>
    <w:rsid w:val="000134A9"/>
    <w:rsid w:val="000223CA"/>
    <w:rsid w:val="00034D32"/>
    <w:rsid w:val="00042CC5"/>
    <w:rsid w:val="00045EFE"/>
    <w:rsid w:val="00064541"/>
    <w:rsid w:val="00071290"/>
    <w:rsid w:val="00091520"/>
    <w:rsid w:val="00092153"/>
    <w:rsid w:val="00092E91"/>
    <w:rsid w:val="0009388D"/>
    <w:rsid w:val="00094CF4"/>
    <w:rsid w:val="00097610"/>
    <w:rsid w:val="000A3B3C"/>
    <w:rsid w:val="000A617B"/>
    <w:rsid w:val="000C0C4D"/>
    <w:rsid w:val="000C1684"/>
    <w:rsid w:val="000D1D52"/>
    <w:rsid w:val="000D62A5"/>
    <w:rsid w:val="000E0B2F"/>
    <w:rsid w:val="000F7F8C"/>
    <w:rsid w:val="00107200"/>
    <w:rsid w:val="00130E3A"/>
    <w:rsid w:val="00131522"/>
    <w:rsid w:val="00132F7C"/>
    <w:rsid w:val="00145590"/>
    <w:rsid w:val="00150622"/>
    <w:rsid w:val="00150FC6"/>
    <w:rsid w:val="00157263"/>
    <w:rsid w:val="00161B50"/>
    <w:rsid w:val="00161CF8"/>
    <w:rsid w:val="00185A3A"/>
    <w:rsid w:val="00193482"/>
    <w:rsid w:val="00195D65"/>
    <w:rsid w:val="001A05F9"/>
    <w:rsid w:val="001A325D"/>
    <w:rsid w:val="001A3A82"/>
    <w:rsid w:val="001A78DA"/>
    <w:rsid w:val="001B7CF2"/>
    <w:rsid w:val="001C441D"/>
    <w:rsid w:val="001C60C4"/>
    <w:rsid w:val="001D06B6"/>
    <w:rsid w:val="001E4CFA"/>
    <w:rsid w:val="001F02F9"/>
    <w:rsid w:val="001F550D"/>
    <w:rsid w:val="001F59BE"/>
    <w:rsid w:val="00206FD2"/>
    <w:rsid w:val="00215F1F"/>
    <w:rsid w:val="00220F6A"/>
    <w:rsid w:val="00226851"/>
    <w:rsid w:val="00232DE7"/>
    <w:rsid w:val="00233495"/>
    <w:rsid w:val="00236444"/>
    <w:rsid w:val="002432A4"/>
    <w:rsid w:val="00250C33"/>
    <w:rsid w:val="00254116"/>
    <w:rsid w:val="00257E63"/>
    <w:rsid w:val="00262AF0"/>
    <w:rsid w:val="002667BA"/>
    <w:rsid w:val="00270A11"/>
    <w:rsid w:val="002831EE"/>
    <w:rsid w:val="002908B6"/>
    <w:rsid w:val="00291156"/>
    <w:rsid w:val="00293720"/>
    <w:rsid w:val="0029431A"/>
    <w:rsid w:val="002A0BE1"/>
    <w:rsid w:val="002A6D2A"/>
    <w:rsid w:val="002B6F53"/>
    <w:rsid w:val="002C05FC"/>
    <w:rsid w:val="002C1A56"/>
    <w:rsid w:val="002C2B56"/>
    <w:rsid w:val="002D0A28"/>
    <w:rsid w:val="002F42C5"/>
    <w:rsid w:val="002F4919"/>
    <w:rsid w:val="002F5F0D"/>
    <w:rsid w:val="00303B18"/>
    <w:rsid w:val="003061D8"/>
    <w:rsid w:val="003114E8"/>
    <w:rsid w:val="0031185F"/>
    <w:rsid w:val="0032371A"/>
    <w:rsid w:val="00325E2C"/>
    <w:rsid w:val="00331AA1"/>
    <w:rsid w:val="00331EC8"/>
    <w:rsid w:val="003332F8"/>
    <w:rsid w:val="0033560A"/>
    <w:rsid w:val="003357EA"/>
    <w:rsid w:val="00360BFB"/>
    <w:rsid w:val="00361E8E"/>
    <w:rsid w:val="00384601"/>
    <w:rsid w:val="00390401"/>
    <w:rsid w:val="003943B1"/>
    <w:rsid w:val="00394E06"/>
    <w:rsid w:val="003A1D00"/>
    <w:rsid w:val="003A2AF7"/>
    <w:rsid w:val="003A79CB"/>
    <w:rsid w:val="003B0311"/>
    <w:rsid w:val="003B112D"/>
    <w:rsid w:val="003C092C"/>
    <w:rsid w:val="003D6526"/>
    <w:rsid w:val="003E2993"/>
    <w:rsid w:val="003E3CE3"/>
    <w:rsid w:val="003E55EE"/>
    <w:rsid w:val="003E675C"/>
    <w:rsid w:val="003F35DA"/>
    <w:rsid w:val="003F6FAF"/>
    <w:rsid w:val="00420C81"/>
    <w:rsid w:val="00430813"/>
    <w:rsid w:val="004350BC"/>
    <w:rsid w:val="00440497"/>
    <w:rsid w:val="00445CEA"/>
    <w:rsid w:val="00447935"/>
    <w:rsid w:val="00465D5B"/>
    <w:rsid w:val="00467C9F"/>
    <w:rsid w:val="0048605C"/>
    <w:rsid w:val="004872E6"/>
    <w:rsid w:val="00490EFD"/>
    <w:rsid w:val="0049396E"/>
    <w:rsid w:val="004A1BF9"/>
    <w:rsid w:val="004C48E2"/>
    <w:rsid w:val="004C5AA0"/>
    <w:rsid w:val="004E5F4D"/>
    <w:rsid w:val="004F323D"/>
    <w:rsid w:val="005059EB"/>
    <w:rsid w:val="00511C53"/>
    <w:rsid w:val="00513F19"/>
    <w:rsid w:val="00516428"/>
    <w:rsid w:val="005262D8"/>
    <w:rsid w:val="0053093A"/>
    <w:rsid w:val="00532DEF"/>
    <w:rsid w:val="00543FFC"/>
    <w:rsid w:val="00547AF6"/>
    <w:rsid w:val="00562916"/>
    <w:rsid w:val="00564C80"/>
    <w:rsid w:val="0056501A"/>
    <w:rsid w:val="00575592"/>
    <w:rsid w:val="00577D20"/>
    <w:rsid w:val="0058142D"/>
    <w:rsid w:val="005A6958"/>
    <w:rsid w:val="005B45EB"/>
    <w:rsid w:val="005B49BF"/>
    <w:rsid w:val="005C0498"/>
    <w:rsid w:val="005D2E91"/>
    <w:rsid w:val="005F49D6"/>
    <w:rsid w:val="00604F16"/>
    <w:rsid w:val="00605C0B"/>
    <w:rsid w:val="0061582F"/>
    <w:rsid w:val="00616A5D"/>
    <w:rsid w:val="00617359"/>
    <w:rsid w:val="006232FC"/>
    <w:rsid w:val="0062766C"/>
    <w:rsid w:val="00631D89"/>
    <w:rsid w:val="00634EB0"/>
    <w:rsid w:val="0063581C"/>
    <w:rsid w:val="00653D54"/>
    <w:rsid w:val="00660B2E"/>
    <w:rsid w:val="0066380E"/>
    <w:rsid w:val="006709ED"/>
    <w:rsid w:val="00686C17"/>
    <w:rsid w:val="00692990"/>
    <w:rsid w:val="00693876"/>
    <w:rsid w:val="006A259A"/>
    <w:rsid w:val="006A7283"/>
    <w:rsid w:val="006B43C3"/>
    <w:rsid w:val="006C2C56"/>
    <w:rsid w:val="006D18D9"/>
    <w:rsid w:val="006E6514"/>
    <w:rsid w:val="006F6196"/>
    <w:rsid w:val="00704973"/>
    <w:rsid w:val="00706A8C"/>
    <w:rsid w:val="00706EB9"/>
    <w:rsid w:val="00707B7C"/>
    <w:rsid w:val="00712478"/>
    <w:rsid w:val="00745124"/>
    <w:rsid w:val="0074698F"/>
    <w:rsid w:val="0075428D"/>
    <w:rsid w:val="00776C26"/>
    <w:rsid w:val="00781B99"/>
    <w:rsid w:val="00797269"/>
    <w:rsid w:val="007A2D2D"/>
    <w:rsid w:val="007B7CC2"/>
    <w:rsid w:val="007B7F99"/>
    <w:rsid w:val="007C02D6"/>
    <w:rsid w:val="007C0F29"/>
    <w:rsid w:val="007D41D8"/>
    <w:rsid w:val="007E7E26"/>
    <w:rsid w:val="008100C5"/>
    <w:rsid w:val="00810789"/>
    <w:rsid w:val="00811072"/>
    <w:rsid w:val="00811D9F"/>
    <w:rsid w:val="008126B2"/>
    <w:rsid w:val="00820AA4"/>
    <w:rsid w:val="0082280E"/>
    <w:rsid w:val="0084100E"/>
    <w:rsid w:val="00841077"/>
    <w:rsid w:val="0084572B"/>
    <w:rsid w:val="008518EA"/>
    <w:rsid w:val="00853E7E"/>
    <w:rsid w:val="00854740"/>
    <w:rsid w:val="00871810"/>
    <w:rsid w:val="0087228C"/>
    <w:rsid w:val="00885576"/>
    <w:rsid w:val="00885D43"/>
    <w:rsid w:val="0089494F"/>
    <w:rsid w:val="008A3D75"/>
    <w:rsid w:val="008B4A94"/>
    <w:rsid w:val="008C3A33"/>
    <w:rsid w:val="008C6422"/>
    <w:rsid w:val="008D19E1"/>
    <w:rsid w:val="008D341C"/>
    <w:rsid w:val="008D646F"/>
    <w:rsid w:val="008D67CA"/>
    <w:rsid w:val="008E2F0D"/>
    <w:rsid w:val="008E5922"/>
    <w:rsid w:val="008F58DE"/>
    <w:rsid w:val="009021A1"/>
    <w:rsid w:val="00906C12"/>
    <w:rsid w:val="00911449"/>
    <w:rsid w:val="0093545C"/>
    <w:rsid w:val="0093699D"/>
    <w:rsid w:val="009374F3"/>
    <w:rsid w:val="009408A1"/>
    <w:rsid w:val="00940AC3"/>
    <w:rsid w:val="00940BD7"/>
    <w:rsid w:val="009557CA"/>
    <w:rsid w:val="00955D1E"/>
    <w:rsid w:val="00975618"/>
    <w:rsid w:val="00983A2E"/>
    <w:rsid w:val="00984C05"/>
    <w:rsid w:val="00986D92"/>
    <w:rsid w:val="00987601"/>
    <w:rsid w:val="00995E9B"/>
    <w:rsid w:val="009A3B63"/>
    <w:rsid w:val="009B2AAA"/>
    <w:rsid w:val="009B30C7"/>
    <w:rsid w:val="009C44F3"/>
    <w:rsid w:val="009D3597"/>
    <w:rsid w:val="009D7174"/>
    <w:rsid w:val="009F19D3"/>
    <w:rsid w:val="009F3470"/>
    <w:rsid w:val="009F7D7A"/>
    <w:rsid w:val="00A0104B"/>
    <w:rsid w:val="00A201E8"/>
    <w:rsid w:val="00A2277F"/>
    <w:rsid w:val="00A3667D"/>
    <w:rsid w:val="00A47237"/>
    <w:rsid w:val="00A551C4"/>
    <w:rsid w:val="00A70DFC"/>
    <w:rsid w:val="00A764C0"/>
    <w:rsid w:val="00A778CC"/>
    <w:rsid w:val="00A80027"/>
    <w:rsid w:val="00A919A6"/>
    <w:rsid w:val="00AC28B2"/>
    <w:rsid w:val="00AC5DBD"/>
    <w:rsid w:val="00AC777B"/>
    <w:rsid w:val="00AE5C65"/>
    <w:rsid w:val="00AE7EC5"/>
    <w:rsid w:val="00B07403"/>
    <w:rsid w:val="00B07BE0"/>
    <w:rsid w:val="00B20ECA"/>
    <w:rsid w:val="00B2176B"/>
    <w:rsid w:val="00B25699"/>
    <w:rsid w:val="00B26826"/>
    <w:rsid w:val="00B3164C"/>
    <w:rsid w:val="00B34276"/>
    <w:rsid w:val="00B51F34"/>
    <w:rsid w:val="00B71202"/>
    <w:rsid w:val="00B8514C"/>
    <w:rsid w:val="00B97BD2"/>
    <w:rsid w:val="00BA2E9D"/>
    <w:rsid w:val="00BA4412"/>
    <w:rsid w:val="00BA4B0A"/>
    <w:rsid w:val="00BB0C35"/>
    <w:rsid w:val="00BB4D49"/>
    <w:rsid w:val="00BB6800"/>
    <w:rsid w:val="00BC40A7"/>
    <w:rsid w:val="00BD1643"/>
    <w:rsid w:val="00BD6BF7"/>
    <w:rsid w:val="00BE0CAD"/>
    <w:rsid w:val="00BE19CA"/>
    <w:rsid w:val="00BF4194"/>
    <w:rsid w:val="00BF7864"/>
    <w:rsid w:val="00BF7BA7"/>
    <w:rsid w:val="00C02374"/>
    <w:rsid w:val="00C16080"/>
    <w:rsid w:val="00C27C18"/>
    <w:rsid w:val="00C3540A"/>
    <w:rsid w:val="00C41250"/>
    <w:rsid w:val="00C638E2"/>
    <w:rsid w:val="00C658A4"/>
    <w:rsid w:val="00C71DF6"/>
    <w:rsid w:val="00C764E5"/>
    <w:rsid w:val="00C825C5"/>
    <w:rsid w:val="00C84233"/>
    <w:rsid w:val="00CA12FD"/>
    <w:rsid w:val="00CA745A"/>
    <w:rsid w:val="00CC5927"/>
    <w:rsid w:val="00CC63E5"/>
    <w:rsid w:val="00CE33F9"/>
    <w:rsid w:val="00CF0756"/>
    <w:rsid w:val="00D00E54"/>
    <w:rsid w:val="00D056BC"/>
    <w:rsid w:val="00D4023A"/>
    <w:rsid w:val="00D40384"/>
    <w:rsid w:val="00D452BA"/>
    <w:rsid w:val="00D51056"/>
    <w:rsid w:val="00D57DA7"/>
    <w:rsid w:val="00D668A0"/>
    <w:rsid w:val="00D73839"/>
    <w:rsid w:val="00D80CC7"/>
    <w:rsid w:val="00D83735"/>
    <w:rsid w:val="00D83B11"/>
    <w:rsid w:val="00D83C51"/>
    <w:rsid w:val="00D85C9F"/>
    <w:rsid w:val="00D91708"/>
    <w:rsid w:val="00D92639"/>
    <w:rsid w:val="00D956C8"/>
    <w:rsid w:val="00D96AB0"/>
    <w:rsid w:val="00D96D73"/>
    <w:rsid w:val="00DC570A"/>
    <w:rsid w:val="00DD0648"/>
    <w:rsid w:val="00DE17EC"/>
    <w:rsid w:val="00DE62C0"/>
    <w:rsid w:val="00DF4138"/>
    <w:rsid w:val="00E12C89"/>
    <w:rsid w:val="00E13B9D"/>
    <w:rsid w:val="00E2377F"/>
    <w:rsid w:val="00E31F2F"/>
    <w:rsid w:val="00E557BB"/>
    <w:rsid w:val="00E637EE"/>
    <w:rsid w:val="00E67272"/>
    <w:rsid w:val="00E804CD"/>
    <w:rsid w:val="00E94A5B"/>
    <w:rsid w:val="00EB646E"/>
    <w:rsid w:val="00EC3879"/>
    <w:rsid w:val="00EC3F4B"/>
    <w:rsid w:val="00EC6745"/>
    <w:rsid w:val="00ED06F2"/>
    <w:rsid w:val="00EE4FD9"/>
    <w:rsid w:val="00EF75FA"/>
    <w:rsid w:val="00F02A7D"/>
    <w:rsid w:val="00F063E5"/>
    <w:rsid w:val="00F06DF2"/>
    <w:rsid w:val="00F249C8"/>
    <w:rsid w:val="00F33B33"/>
    <w:rsid w:val="00F34494"/>
    <w:rsid w:val="00F34A5C"/>
    <w:rsid w:val="00F37182"/>
    <w:rsid w:val="00F40848"/>
    <w:rsid w:val="00F409A1"/>
    <w:rsid w:val="00F52208"/>
    <w:rsid w:val="00F523A0"/>
    <w:rsid w:val="00F62323"/>
    <w:rsid w:val="00F7017B"/>
    <w:rsid w:val="00F77DAC"/>
    <w:rsid w:val="00F96C3C"/>
    <w:rsid w:val="00FA061E"/>
    <w:rsid w:val="00FA65D1"/>
    <w:rsid w:val="00FA7E7D"/>
    <w:rsid w:val="00FB08AD"/>
    <w:rsid w:val="00FB14E2"/>
    <w:rsid w:val="00FB150E"/>
    <w:rsid w:val="00FB728F"/>
    <w:rsid w:val="00FC3BD8"/>
    <w:rsid w:val="00FC785E"/>
    <w:rsid w:val="00FF6F3E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557B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276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62766C"/>
    <w:pPr>
      <w:keepNext/>
      <w:widowControl w:val="0"/>
      <w:numPr>
        <w:ilvl w:val="1"/>
        <w:numId w:val="1"/>
      </w:numPr>
      <w:tabs>
        <w:tab w:val="left" w:pos="349"/>
      </w:tabs>
      <w:suppressAutoHyphens/>
      <w:spacing w:before="120" w:after="240"/>
      <w:outlineLvl w:val="1"/>
    </w:pPr>
    <w:rPr>
      <w:rFonts w:eastAsia="Bitstream Vera Sans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6276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557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62766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2766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15F1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15F1F"/>
    <w:pPr>
      <w:tabs>
        <w:tab w:val="center" w:pos="4536"/>
        <w:tab w:val="right" w:pos="9072"/>
      </w:tabs>
    </w:pPr>
  </w:style>
  <w:style w:type="paragraph" w:customStyle="1" w:styleId="Znak1ZnakZnakZnak1">
    <w:name w:val="Znak1 Znak Znak Znak1"/>
    <w:basedOn w:val="Normalny"/>
    <w:rsid w:val="00BF7BA7"/>
  </w:style>
  <w:style w:type="character" w:customStyle="1" w:styleId="NagwekZnak">
    <w:name w:val="Nagłówek Znak"/>
    <w:basedOn w:val="Domylnaczcionkaakapitu"/>
    <w:link w:val="Nagwek"/>
    <w:uiPriority w:val="99"/>
    <w:rsid w:val="0062766C"/>
    <w:rPr>
      <w:sz w:val="24"/>
      <w:szCs w:val="24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62766C"/>
    <w:pPr>
      <w:widowControl w:val="0"/>
      <w:suppressAutoHyphens/>
      <w:spacing w:after="120"/>
    </w:pPr>
    <w:rPr>
      <w:rFonts w:eastAsia="Bitstream Vera Sans"/>
    </w:rPr>
  </w:style>
  <w:style w:type="paragraph" w:customStyle="1" w:styleId="Blockquote">
    <w:name w:val="Blockquote"/>
    <w:basedOn w:val="Normalny"/>
    <w:rsid w:val="0062766C"/>
    <w:pPr>
      <w:widowControl w:val="0"/>
      <w:suppressAutoHyphens/>
      <w:spacing w:before="100" w:after="100"/>
      <w:ind w:left="360" w:right="360" w:firstLine="1"/>
    </w:pPr>
    <w:rPr>
      <w:rFonts w:eastAsia="Bitstream Vera Sans"/>
    </w:rPr>
  </w:style>
  <w:style w:type="character" w:styleId="Numerstrony">
    <w:name w:val="page number"/>
    <w:basedOn w:val="Domylnaczcionkaakapitu"/>
    <w:rsid w:val="0062766C"/>
  </w:style>
  <w:style w:type="character" w:styleId="Hipercze">
    <w:name w:val="Hyperlink"/>
    <w:basedOn w:val="Domylnaczcionkaakapitu"/>
    <w:rsid w:val="0062766C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62766C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rsid w:val="0062766C"/>
    <w:pPr>
      <w:spacing w:after="120" w:line="480" w:lineRule="auto"/>
      <w:ind w:left="283"/>
    </w:pPr>
  </w:style>
  <w:style w:type="paragraph" w:styleId="Tytu">
    <w:name w:val="Title"/>
    <w:basedOn w:val="Normalny"/>
    <w:qFormat/>
    <w:rsid w:val="0062766C"/>
    <w:pPr>
      <w:jc w:val="center"/>
    </w:pPr>
    <w:rPr>
      <w:b/>
      <w:sz w:val="28"/>
      <w:szCs w:val="20"/>
    </w:rPr>
  </w:style>
  <w:style w:type="paragraph" w:customStyle="1" w:styleId="Domyolnie">
    <w:name w:val="Domyolnie"/>
    <w:basedOn w:val="Normalny"/>
    <w:rsid w:val="0062766C"/>
    <w:pPr>
      <w:widowControl w:val="0"/>
      <w:suppressAutoHyphens/>
      <w:ind w:left="800" w:hanging="360"/>
    </w:pPr>
    <w:rPr>
      <w:color w:val="000000"/>
      <w:szCs w:val="20"/>
    </w:rPr>
  </w:style>
  <w:style w:type="paragraph" w:customStyle="1" w:styleId="Zawartooatabeli">
    <w:name w:val="Zawartooa tabeli"/>
    <w:basedOn w:val="Normalny"/>
    <w:rsid w:val="0062766C"/>
    <w:pPr>
      <w:widowControl w:val="0"/>
      <w:suppressAutoHyphens/>
      <w:spacing w:line="100" w:lineRule="atLeast"/>
    </w:pPr>
    <w:rPr>
      <w:rFonts w:eastAsia="Lucida Sans Unicode" w:cs="Tahoma"/>
    </w:rPr>
  </w:style>
  <w:style w:type="character" w:customStyle="1" w:styleId="StopkaZnak">
    <w:name w:val="Stopka Znak"/>
    <w:basedOn w:val="Domylnaczcionkaakapitu"/>
    <w:link w:val="Stopka"/>
    <w:uiPriority w:val="99"/>
    <w:rsid w:val="0062766C"/>
    <w:rPr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62766C"/>
    <w:pPr>
      <w:spacing w:after="120"/>
    </w:pPr>
    <w:rPr>
      <w:sz w:val="16"/>
      <w:szCs w:val="16"/>
    </w:rPr>
  </w:style>
  <w:style w:type="paragraph" w:styleId="Podtytu">
    <w:name w:val="Subtitle"/>
    <w:basedOn w:val="Normalny"/>
    <w:qFormat/>
    <w:rsid w:val="0062766C"/>
    <w:pPr>
      <w:jc w:val="center"/>
    </w:pPr>
    <w:rPr>
      <w:b/>
      <w:sz w:val="28"/>
      <w:szCs w:val="20"/>
    </w:rPr>
  </w:style>
  <w:style w:type="paragraph" w:customStyle="1" w:styleId="Znak1ZnakZnakZnak10">
    <w:name w:val="Znak1 Znak Znak Znak1"/>
    <w:basedOn w:val="Normalny"/>
    <w:rsid w:val="002F42C5"/>
  </w:style>
  <w:style w:type="character" w:customStyle="1" w:styleId="Nagwek4Znak">
    <w:name w:val="Nagłówek 4 Znak"/>
    <w:basedOn w:val="Domylnaczcionkaakapitu"/>
    <w:link w:val="Nagwek4"/>
    <w:rsid w:val="00E557BB"/>
    <w:rPr>
      <w:b/>
      <w:bCs/>
      <w:sz w:val="28"/>
      <w:szCs w:val="28"/>
    </w:rPr>
  </w:style>
  <w:style w:type="paragraph" w:customStyle="1" w:styleId="Znak7">
    <w:name w:val="Znak7"/>
    <w:basedOn w:val="Normalny"/>
    <w:rsid w:val="00E557BB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ogrubienie">
    <w:name w:val="Strong"/>
    <w:aliases w:val="Tekst treści (7) + 6 pt,Kursywa"/>
    <w:basedOn w:val="Domylnaczcionkaakapitu"/>
    <w:qFormat/>
    <w:rsid w:val="00E557BB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E557BB"/>
    <w:rPr>
      <w:rFonts w:ascii="Arial" w:hAnsi="Arial" w:cs="Arial"/>
      <w:b/>
      <w:bCs/>
      <w:kern w:val="32"/>
      <w:sz w:val="32"/>
      <w:szCs w:val="32"/>
    </w:rPr>
  </w:style>
  <w:style w:type="character" w:customStyle="1" w:styleId="Tekstpodstawowy3Znak">
    <w:name w:val="Tekst podstawowy 3 Znak"/>
    <w:basedOn w:val="Domylnaczcionkaakapitu"/>
    <w:link w:val="Tekstpodstawowy3"/>
    <w:rsid w:val="00E557BB"/>
    <w:rPr>
      <w:sz w:val="16"/>
      <w:szCs w:val="16"/>
    </w:rPr>
  </w:style>
  <w:style w:type="character" w:customStyle="1" w:styleId="Nagwek3Znak">
    <w:name w:val="Nagłówek 3 Znak"/>
    <w:basedOn w:val="Domylnaczcionkaakapitu"/>
    <w:link w:val="Nagwek3"/>
    <w:rsid w:val="00E557BB"/>
    <w:rPr>
      <w:rFonts w:ascii="Arial" w:hAnsi="Arial" w:cs="Arial"/>
      <w:b/>
      <w:bCs/>
      <w:sz w:val="26"/>
      <w:szCs w:val="26"/>
    </w:rPr>
  </w:style>
  <w:style w:type="character" w:customStyle="1" w:styleId="Nagwek2Znak">
    <w:name w:val="Nagłówek 2 Znak"/>
    <w:basedOn w:val="Domylnaczcionkaakapitu"/>
    <w:link w:val="Nagwek2"/>
    <w:rsid w:val="00E557BB"/>
    <w:rPr>
      <w:rFonts w:eastAsia="Bitstream Vera Sans"/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E557BB"/>
    <w:rPr>
      <w:rFonts w:eastAsia="Bitstream Vera Sans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557B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E557B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557BB"/>
    <w:rPr>
      <w:sz w:val="24"/>
      <w:szCs w:val="24"/>
    </w:rPr>
  </w:style>
  <w:style w:type="paragraph" w:styleId="Tekstdymka">
    <w:name w:val="Balloon Text"/>
    <w:basedOn w:val="Normalny"/>
    <w:link w:val="TekstdymkaZnak"/>
    <w:rsid w:val="00DC570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C570A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150FC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150FC6"/>
    <w:rPr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150FC6"/>
    <w:rPr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0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E0A62-4570-4758-989C-2BAEA6689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8</Pages>
  <Words>1962</Words>
  <Characters>15332</Characters>
  <Application>Microsoft Office Word</Application>
  <DocSecurity>0</DocSecurity>
  <Lines>127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Giżycko, dnia …</vt:lpstr>
    </vt:vector>
  </TitlesOfParts>
  <Company>Urząd Miejski w Giżycku</Company>
  <LinksUpToDate>false</LinksUpToDate>
  <CharactersWithSpaces>17260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Giżycko, dnia …</dc:title>
  <dc:subject/>
  <dc:creator>grzwit</dc:creator>
  <cp:keywords/>
  <dc:description/>
  <cp:lastModifiedBy>grzwit</cp:lastModifiedBy>
  <cp:revision>7</cp:revision>
  <cp:lastPrinted>2012-02-29T12:07:00Z</cp:lastPrinted>
  <dcterms:created xsi:type="dcterms:W3CDTF">2012-02-22T11:53:00Z</dcterms:created>
  <dcterms:modified xsi:type="dcterms:W3CDTF">2012-02-29T12:47:00Z</dcterms:modified>
</cp:coreProperties>
</file>